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CF3DA" w14:textId="5A44F744" w:rsidR="002B71AA" w:rsidRDefault="004C6924" w:rsidP="002B71AA">
      <w:pPr>
        <w:spacing w:after="0" w:line="276" w:lineRule="auto"/>
        <w:rPr>
          <w:rFonts w:eastAsia="Times New Roman" w:cstheme="minorHAnsi"/>
          <w:spacing w:val="-10"/>
          <w:kern w:val="2"/>
          <w:sz w:val="24"/>
          <w:szCs w:val="24"/>
        </w:rPr>
      </w:pPr>
      <w:bookmarkStart w:id="0" w:name="_Hlk131678235"/>
      <w:r>
        <w:rPr>
          <w:rFonts w:eastAsia="Times New Roman" w:cstheme="minorHAnsi"/>
          <w:spacing w:val="-10"/>
          <w:kern w:val="2"/>
          <w:sz w:val="24"/>
          <w:szCs w:val="24"/>
        </w:rPr>
        <w:t>Dodatek nr 1 do SWZ</w:t>
      </w:r>
    </w:p>
    <w:p w14:paraId="61DEBDD8" w14:textId="77777777" w:rsidR="004C6924" w:rsidRDefault="004C6924" w:rsidP="00165FBE">
      <w:pPr>
        <w:spacing w:after="0" w:line="276" w:lineRule="auto"/>
        <w:jc w:val="both"/>
        <w:textAlignment w:val="baseline"/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</w:pPr>
    </w:p>
    <w:p w14:paraId="542B33E3" w14:textId="2ACBA752" w:rsidR="00165FBE" w:rsidRDefault="00165FBE" w:rsidP="00165FBE">
      <w:pPr>
        <w:spacing w:after="0" w:line="276" w:lineRule="auto"/>
        <w:jc w:val="both"/>
        <w:textAlignment w:val="baseline"/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</w:pPr>
      <w:r w:rsidRPr="0083331B"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  <w:t xml:space="preserve">ZAMAWIAJĄCY: </w:t>
      </w:r>
    </w:p>
    <w:p w14:paraId="411F0922" w14:textId="322E7BDA" w:rsidR="00165FBE" w:rsidRPr="0083331B" w:rsidRDefault="00441298" w:rsidP="00165FBE">
      <w:pPr>
        <w:spacing w:after="0" w:line="276" w:lineRule="auto"/>
        <w:jc w:val="both"/>
        <w:textAlignment w:val="baseline"/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</w:pPr>
      <w:r>
        <w:rPr>
          <w:rFonts w:eastAsia="Lucida Sans Unicode" w:cstheme="minorHAnsi"/>
          <w:bCs/>
          <w:color w:val="00000A"/>
          <w:sz w:val="24"/>
          <w:szCs w:val="24"/>
          <w:lang w:eastAsia="zh-CN" w:bidi="hi-IN"/>
        </w:rPr>
        <w:t>Szkoła Podstawowa n</w:t>
      </w:r>
      <w:r w:rsidR="00165FBE" w:rsidRPr="0083331B">
        <w:rPr>
          <w:rFonts w:eastAsia="Lucida Sans Unicode" w:cstheme="minorHAnsi"/>
          <w:bCs/>
          <w:color w:val="00000A"/>
          <w:sz w:val="24"/>
          <w:szCs w:val="24"/>
          <w:lang w:eastAsia="zh-CN" w:bidi="hi-IN"/>
        </w:rPr>
        <w:t xml:space="preserve">r </w:t>
      </w:r>
      <w:r w:rsidR="00165FBE">
        <w:rPr>
          <w:rFonts w:eastAsia="Lucida Sans Unicode" w:cstheme="minorHAnsi"/>
          <w:bCs/>
          <w:color w:val="00000A"/>
          <w:sz w:val="24"/>
          <w:szCs w:val="24"/>
          <w:lang w:eastAsia="zh-CN" w:bidi="hi-IN"/>
        </w:rPr>
        <w:t>5</w:t>
      </w:r>
      <w:r w:rsidR="00165FBE" w:rsidRPr="0083331B">
        <w:rPr>
          <w:rFonts w:eastAsia="Lucida Sans Unicode" w:cstheme="minorHAnsi"/>
          <w:bCs/>
          <w:color w:val="00000A"/>
          <w:sz w:val="24"/>
          <w:szCs w:val="24"/>
          <w:lang w:eastAsia="zh-CN" w:bidi="hi-IN"/>
        </w:rPr>
        <w:t xml:space="preserve"> </w:t>
      </w:r>
      <w:r w:rsidR="00165FBE" w:rsidRPr="0083331B">
        <w:rPr>
          <w:rFonts w:eastAsia="Lucida Sans Unicode" w:cstheme="minorHAnsi"/>
          <w:color w:val="00000A"/>
          <w:sz w:val="24"/>
          <w:szCs w:val="24"/>
          <w:lang w:eastAsia="zh-CN" w:bidi="hi-IN"/>
        </w:rPr>
        <w:t xml:space="preserve"> im. </w:t>
      </w:r>
      <w:r w:rsidR="00165FBE">
        <w:rPr>
          <w:rFonts w:eastAsia="Lucida Sans Unicode" w:cstheme="minorHAnsi"/>
          <w:color w:val="00000A"/>
          <w:sz w:val="24"/>
          <w:szCs w:val="24"/>
          <w:lang w:eastAsia="zh-CN" w:bidi="hi-IN"/>
        </w:rPr>
        <w:t>A</w:t>
      </w:r>
      <w:r w:rsidR="00165FBE" w:rsidRPr="0083331B">
        <w:rPr>
          <w:rFonts w:eastAsia="Lucida Sans Unicode" w:cstheme="minorHAnsi"/>
          <w:color w:val="00000A"/>
          <w:sz w:val="24"/>
          <w:szCs w:val="24"/>
          <w:lang w:eastAsia="zh-CN" w:bidi="hi-IN"/>
        </w:rPr>
        <w:t xml:space="preserve">. </w:t>
      </w:r>
      <w:r w:rsidR="00165FBE">
        <w:rPr>
          <w:rFonts w:eastAsia="Lucida Sans Unicode" w:cstheme="minorHAnsi"/>
          <w:color w:val="00000A"/>
          <w:sz w:val="24"/>
          <w:szCs w:val="24"/>
          <w:lang w:eastAsia="zh-CN" w:bidi="hi-IN"/>
        </w:rPr>
        <w:t>Mickiewicza</w:t>
      </w:r>
    </w:p>
    <w:p w14:paraId="5B715104" w14:textId="77777777" w:rsidR="00165FBE" w:rsidRPr="0083331B" w:rsidRDefault="00165FBE" w:rsidP="00165FBE">
      <w:pPr>
        <w:spacing w:after="0" w:line="276" w:lineRule="auto"/>
        <w:jc w:val="both"/>
        <w:textAlignment w:val="baseline"/>
        <w:rPr>
          <w:rFonts w:eastAsia="Lucida Sans Unicode" w:cstheme="minorHAnsi"/>
          <w:color w:val="00000A"/>
          <w:sz w:val="24"/>
          <w:szCs w:val="24"/>
          <w:lang w:eastAsia="zh-CN" w:bidi="hi-IN"/>
        </w:rPr>
      </w:pPr>
      <w:r w:rsidRPr="0083331B">
        <w:rPr>
          <w:rFonts w:eastAsia="Lucida Sans Unicode" w:cstheme="minorHAnsi"/>
          <w:bCs/>
          <w:color w:val="00000A"/>
          <w:sz w:val="24"/>
          <w:szCs w:val="24"/>
          <w:lang w:eastAsia="zh-CN" w:bidi="hi-IN"/>
        </w:rPr>
        <w:t>Adres:</w:t>
      </w:r>
      <w:r w:rsidRPr="0083331B">
        <w:rPr>
          <w:rFonts w:eastAsia="Lucida Sans Unicode" w:cstheme="minorHAnsi"/>
          <w:bCs/>
          <w:color w:val="00000A"/>
          <w:sz w:val="24"/>
          <w:szCs w:val="24"/>
          <w:lang w:eastAsia="zh-CN" w:bidi="hi-IN"/>
        </w:rPr>
        <w:tab/>
        <w:t xml:space="preserve"> </w:t>
      </w:r>
      <w:r w:rsidRPr="0083331B">
        <w:rPr>
          <w:rFonts w:eastAsia="Lucida Sans Unicode" w:cstheme="minorHAnsi"/>
          <w:color w:val="00000A"/>
          <w:sz w:val="24"/>
          <w:szCs w:val="24"/>
          <w:lang w:eastAsia="zh-CN" w:bidi="hi-IN"/>
        </w:rPr>
        <w:t>41 - 10</w:t>
      </w:r>
      <w:r>
        <w:rPr>
          <w:rFonts w:eastAsia="Lucida Sans Unicode" w:cstheme="minorHAnsi"/>
          <w:color w:val="00000A"/>
          <w:sz w:val="24"/>
          <w:szCs w:val="24"/>
          <w:lang w:eastAsia="zh-CN" w:bidi="hi-IN"/>
        </w:rPr>
        <w:t>0</w:t>
      </w:r>
      <w:r w:rsidRPr="0083331B">
        <w:rPr>
          <w:rFonts w:eastAsia="Lucida Sans Unicode" w:cstheme="minorHAnsi"/>
          <w:color w:val="00000A"/>
          <w:sz w:val="24"/>
          <w:szCs w:val="24"/>
          <w:lang w:eastAsia="zh-CN" w:bidi="hi-IN"/>
        </w:rPr>
        <w:t xml:space="preserve"> Siemianowice Śląskie, ul. </w:t>
      </w:r>
      <w:proofErr w:type="spellStart"/>
      <w:r>
        <w:rPr>
          <w:rFonts w:eastAsia="Lucida Sans Unicode" w:cstheme="minorHAnsi"/>
          <w:color w:val="00000A"/>
          <w:sz w:val="24"/>
          <w:szCs w:val="24"/>
          <w:lang w:eastAsia="zh-CN" w:bidi="hi-IN"/>
        </w:rPr>
        <w:t>Michałkowicka</w:t>
      </w:r>
      <w:proofErr w:type="spellEnd"/>
      <w:r>
        <w:rPr>
          <w:rFonts w:eastAsia="Lucida Sans Unicode" w:cstheme="minorHAnsi"/>
          <w:color w:val="00000A"/>
          <w:sz w:val="24"/>
          <w:szCs w:val="24"/>
          <w:lang w:eastAsia="zh-CN" w:bidi="hi-IN"/>
        </w:rPr>
        <w:t xml:space="preserve"> 15</w:t>
      </w:r>
    </w:p>
    <w:p w14:paraId="45C78B32" w14:textId="2A1D4CFB" w:rsidR="002B71AA" w:rsidRDefault="002B71AA" w:rsidP="002B71AA">
      <w:pPr>
        <w:spacing w:after="0" w:line="276" w:lineRule="auto"/>
        <w:rPr>
          <w:rFonts w:eastAsia="Times New Roman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theme="minorHAnsi"/>
          <w:spacing w:val="-10"/>
          <w:kern w:val="2"/>
          <w:sz w:val="24"/>
          <w:szCs w:val="24"/>
        </w:rPr>
        <w:br/>
      </w:r>
    </w:p>
    <w:p w14:paraId="1333E265" w14:textId="77777777" w:rsidR="002B71AA" w:rsidRDefault="002B71AA" w:rsidP="004C6924">
      <w:pPr>
        <w:spacing w:after="0" w:line="276" w:lineRule="auto"/>
        <w:rPr>
          <w:rFonts w:eastAsia="Times New Roman" w:cstheme="minorHAnsi"/>
          <w:b/>
          <w:bCs/>
          <w:spacing w:val="-10"/>
          <w:kern w:val="2"/>
          <w:sz w:val="24"/>
          <w:szCs w:val="24"/>
        </w:rPr>
      </w:pPr>
      <w:r w:rsidRPr="00245631">
        <w:rPr>
          <w:rFonts w:eastAsia="Times New Roman" w:cstheme="minorHAnsi"/>
          <w:b/>
          <w:bCs/>
          <w:spacing w:val="-10"/>
          <w:kern w:val="2"/>
          <w:sz w:val="24"/>
          <w:szCs w:val="24"/>
        </w:rPr>
        <w:t>FORMULARZ OFERTOWY</w:t>
      </w:r>
    </w:p>
    <w:p w14:paraId="61D24DE2" w14:textId="77777777" w:rsidR="00165FBE" w:rsidRPr="00245631" w:rsidRDefault="00165FBE" w:rsidP="00165FBE">
      <w:pPr>
        <w:spacing w:after="0" w:line="276" w:lineRule="auto"/>
        <w:jc w:val="center"/>
        <w:rPr>
          <w:rFonts w:eastAsia="Times New Roman" w:cstheme="minorHAnsi"/>
          <w:b/>
          <w:bCs/>
          <w:spacing w:val="-10"/>
          <w:kern w:val="2"/>
          <w:sz w:val="24"/>
          <w:szCs w:val="24"/>
        </w:rPr>
      </w:pPr>
    </w:p>
    <w:p w14:paraId="06A8C76F" w14:textId="62E98E9D" w:rsidR="001C53E3" w:rsidRPr="001C53E3" w:rsidRDefault="00165FBE" w:rsidP="001C53E3">
      <w:pPr>
        <w:spacing w:after="0" w:line="276" w:lineRule="auto"/>
        <w:jc w:val="both"/>
        <w:textAlignment w:val="baseline"/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</w:pPr>
      <w:r w:rsidRPr="0083331B"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  <w:t>Nazwa zamówienia:</w:t>
      </w:r>
      <w:r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  <w:t xml:space="preserve"> </w:t>
      </w:r>
      <w:r w:rsidR="0095573F"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  <w:t>Modernizacja sanitariatów uczniowskich</w:t>
      </w:r>
      <w:r w:rsidR="001C53E3" w:rsidRPr="00532EFD"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  <w:t>.</w:t>
      </w:r>
    </w:p>
    <w:p w14:paraId="17D1F90B" w14:textId="77777777" w:rsidR="002B71AA" w:rsidRDefault="002B71AA" w:rsidP="002B71AA">
      <w:pPr>
        <w:spacing w:after="0" w:line="276" w:lineRule="auto"/>
        <w:rPr>
          <w:rStyle w:val="Domylnaczcionkaakapitu3"/>
          <w:rFonts w:cstheme="minorHAnsi"/>
          <w:color w:val="000000"/>
          <w:sz w:val="24"/>
          <w:szCs w:val="24"/>
          <w:shd w:val="clear" w:color="auto" w:fill="FFFFFF"/>
        </w:rPr>
      </w:pPr>
    </w:p>
    <w:p w14:paraId="6D4BD570" w14:textId="77777777" w:rsidR="002B71AA" w:rsidRPr="00AA6D1E" w:rsidRDefault="002B71AA" w:rsidP="002B71AA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AA6D1E">
        <w:rPr>
          <w:rFonts w:cstheme="minorHAnsi"/>
          <w:b/>
          <w:bCs/>
          <w:sz w:val="24"/>
          <w:szCs w:val="24"/>
          <w:lang w:eastAsia="zh-CN" w:bidi="hi-IN"/>
        </w:rPr>
        <w:t>1. Dane Wykonawcy:</w:t>
      </w:r>
      <w:r w:rsidRPr="00AA6D1E">
        <w:rPr>
          <w:rFonts w:cstheme="minorHAnsi"/>
          <w:b/>
          <w:bCs/>
          <w:sz w:val="24"/>
          <w:szCs w:val="24"/>
          <w:lang w:eastAsia="zh-CN" w:bidi="hi-IN"/>
        </w:rPr>
        <w:br/>
        <w:t>(poniżej w tabeli Wykonawca winien podać nazwę/nazwy Wykonawcy/Wykonawców oraz adres/adresy Wykonawcy/Wykonawców)</w:t>
      </w:r>
    </w:p>
    <w:tbl>
      <w:tblPr>
        <w:tblW w:w="9653" w:type="dxa"/>
        <w:tblInd w:w="-43" w:type="dxa"/>
        <w:tblLayout w:type="fixed"/>
        <w:tblCellMar>
          <w:top w:w="55" w:type="dxa"/>
          <w:left w:w="2" w:type="dxa"/>
          <w:bottom w:w="55" w:type="dxa"/>
          <w:right w:w="48" w:type="dxa"/>
        </w:tblCellMar>
        <w:tblLook w:val="04A0" w:firstRow="1" w:lastRow="0" w:firstColumn="1" w:lastColumn="0" w:noHBand="0" w:noVBand="1"/>
      </w:tblPr>
      <w:tblGrid>
        <w:gridCol w:w="475"/>
        <w:gridCol w:w="2971"/>
        <w:gridCol w:w="3101"/>
        <w:gridCol w:w="3106"/>
      </w:tblGrid>
      <w:tr w:rsidR="002B71AA" w14:paraId="17DB9587" w14:textId="77777777" w:rsidTr="00F61890">
        <w:trPr>
          <w:cantSplit/>
          <w:tblHeader/>
        </w:trPr>
        <w:tc>
          <w:tcPr>
            <w:tcW w:w="4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14:paraId="11481D9B" w14:textId="77777777" w:rsidR="002B71AA" w:rsidRDefault="002B71AA" w:rsidP="00F61890">
            <w:pPr>
              <w:widowControl w:val="0"/>
              <w:spacing w:after="0"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14:paraId="16A476CA" w14:textId="77777777" w:rsidR="002B71AA" w:rsidRDefault="002B71AA" w:rsidP="00F61890">
            <w:pPr>
              <w:widowControl w:val="0"/>
              <w:spacing w:after="0"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6DCEB1" w14:textId="77777777" w:rsidR="002B71AA" w:rsidRDefault="002B71AA" w:rsidP="00F61890">
            <w:pPr>
              <w:widowControl w:val="0"/>
              <w:spacing w:after="0"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3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9F35B1" w14:textId="77777777" w:rsidR="002B71AA" w:rsidRDefault="002B71AA" w:rsidP="00F61890">
            <w:pPr>
              <w:widowControl w:val="0"/>
              <w:spacing w:after="0"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eastAsia="zh-CN" w:bidi="hi-IN"/>
              </w:rPr>
              <w:t>nr NIP i REGON</w:t>
            </w:r>
          </w:p>
        </w:tc>
      </w:tr>
      <w:tr w:rsidR="002B71AA" w14:paraId="129410D6" w14:textId="77777777" w:rsidTr="00F61890">
        <w:trPr>
          <w:cantSplit/>
        </w:trPr>
        <w:tc>
          <w:tcPr>
            <w:tcW w:w="4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14:paraId="5E0427CB" w14:textId="77777777" w:rsidR="002B71AA" w:rsidRDefault="002B71AA" w:rsidP="00F61890">
            <w:pPr>
              <w:widowControl w:val="0"/>
              <w:suppressLineNumbers/>
              <w:snapToGrid w:val="0"/>
              <w:spacing w:after="0" w:line="276" w:lineRule="auto"/>
              <w:rPr>
                <w:rFonts w:cstheme="minorHAnsi"/>
                <w:sz w:val="24"/>
                <w:szCs w:val="24"/>
                <w:lang w:eastAsia="zh-CN" w:bidi="hi-IN"/>
              </w:rPr>
            </w:pPr>
          </w:p>
        </w:tc>
        <w:tc>
          <w:tcPr>
            <w:tcW w:w="29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14:paraId="60778916" w14:textId="77777777" w:rsidR="002B71AA" w:rsidRDefault="002B71AA" w:rsidP="00F61890">
            <w:pPr>
              <w:widowControl w:val="0"/>
              <w:suppressLineNumbers/>
              <w:snapToGrid w:val="0"/>
              <w:spacing w:after="0" w:line="276" w:lineRule="auto"/>
              <w:rPr>
                <w:rFonts w:cstheme="minorHAnsi"/>
                <w:sz w:val="24"/>
                <w:szCs w:val="24"/>
                <w:lang w:eastAsia="zh-CN" w:bidi="hi-IN"/>
              </w:rPr>
            </w:pPr>
          </w:p>
        </w:tc>
        <w:tc>
          <w:tcPr>
            <w:tcW w:w="31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4D2F1DF" w14:textId="77777777" w:rsidR="002B71AA" w:rsidRDefault="002B71AA" w:rsidP="00F61890">
            <w:pPr>
              <w:widowControl w:val="0"/>
              <w:suppressLineNumbers/>
              <w:snapToGrid w:val="0"/>
              <w:spacing w:after="0" w:line="276" w:lineRule="auto"/>
              <w:rPr>
                <w:rFonts w:cstheme="minorHAnsi"/>
                <w:sz w:val="24"/>
                <w:szCs w:val="24"/>
                <w:lang w:eastAsia="zh-CN" w:bidi="hi-IN"/>
              </w:rPr>
            </w:pPr>
          </w:p>
        </w:tc>
        <w:tc>
          <w:tcPr>
            <w:tcW w:w="3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95F2E6" w14:textId="77777777" w:rsidR="002B71AA" w:rsidRDefault="002B71AA" w:rsidP="00F61890">
            <w:pPr>
              <w:widowControl w:val="0"/>
              <w:suppressLineNumbers/>
              <w:snapToGrid w:val="0"/>
              <w:spacing w:after="0" w:line="276" w:lineRule="auto"/>
              <w:rPr>
                <w:rFonts w:cstheme="minorHAnsi"/>
                <w:sz w:val="24"/>
                <w:szCs w:val="24"/>
                <w:lang w:eastAsia="zh-CN" w:bidi="hi-IN"/>
              </w:rPr>
            </w:pPr>
          </w:p>
        </w:tc>
      </w:tr>
      <w:tr w:rsidR="002B71AA" w14:paraId="4CF6AAA6" w14:textId="77777777" w:rsidTr="00F61890">
        <w:trPr>
          <w:cantSplit/>
        </w:trPr>
        <w:tc>
          <w:tcPr>
            <w:tcW w:w="4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14:paraId="5556ACD2" w14:textId="77777777" w:rsidR="002B71AA" w:rsidRDefault="002B71AA" w:rsidP="00F61890">
            <w:pPr>
              <w:widowControl w:val="0"/>
              <w:suppressLineNumbers/>
              <w:snapToGrid w:val="0"/>
              <w:spacing w:after="0" w:line="276" w:lineRule="auto"/>
              <w:rPr>
                <w:rFonts w:cstheme="minorHAnsi"/>
                <w:sz w:val="24"/>
                <w:szCs w:val="24"/>
                <w:lang w:eastAsia="zh-CN" w:bidi="hi-IN"/>
              </w:rPr>
            </w:pPr>
          </w:p>
        </w:tc>
        <w:tc>
          <w:tcPr>
            <w:tcW w:w="29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14:paraId="7930CE46" w14:textId="77777777" w:rsidR="002B71AA" w:rsidRDefault="002B71AA" w:rsidP="00F61890">
            <w:pPr>
              <w:widowControl w:val="0"/>
              <w:suppressLineNumbers/>
              <w:snapToGrid w:val="0"/>
              <w:spacing w:after="0" w:line="276" w:lineRule="auto"/>
              <w:rPr>
                <w:rFonts w:cstheme="minorHAnsi"/>
                <w:sz w:val="24"/>
                <w:szCs w:val="24"/>
                <w:lang w:eastAsia="zh-CN" w:bidi="hi-IN"/>
              </w:rPr>
            </w:pPr>
          </w:p>
        </w:tc>
        <w:tc>
          <w:tcPr>
            <w:tcW w:w="31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0665966" w14:textId="77777777" w:rsidR="002B71AA" w:rsidRDefault="002B71AA" w:rsidP="00F61890">
            <w:pPr>
              <w:widowControl w:val="0"/>
              <w:suppressLineNumbers/>
              <w:snapToGrid w:val="0"/>
              <w:spacing w:after="0" w:line="276" w:lineRule="auto"/>
              <w:rPr>
                <w:rFonts w:cstheme="minorHAnsi"/>
                <w:sz w:val="24"/>
                <w:szCs w:val="24"/>
                <w:lang w:eastAsia="zh-CN" w:bidi="hi-IN"/>
              </w:rPr>
            </w:pPr>
          </w:p>
        </w:tc>
        <w:tc>
          <w:tcPr>
            <w:tcW w:w="3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809591" w14:textId="77777777" w:rsidR="002B71AA" w:rsidRDefault="002B71AA" w:rsidP="00F61890">
            <w:pPr>
              <w:widowControl w:val="0"/>
              <w:suppressLineNumbers/>
              <w:snapToGrid w:val="0"/>
              <w:spacing w:after="0" w:line="276" w:lineRule="auto"/>
              <w:rPr>
                <w:rFonts w:cstheme="minorHAnsi"/>
                <w:sz w:val="24"/>
                <w:szCs w:val="24"/>
                <w:lang w:eastAsia="zh-CN" w:bidi="hi-IN"/>
              </w:rPr>
            </w:pPr>
          </w:p>
        </w:tc>
      </w:tr>
    </w:tbl>
    <w:p w14:paraId="2DFD8D61" w14:textId="77777777" w:rsidR="002B71AA" w:rsidRPr="00AA6D1E" w:rsidRDefault="002B71AA" w:rsidP="002B71AA">
      <w:pPr>
        <w:keepNext/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zh-CN" w:bidi="hi-IN"/>
        </w:rPr>
      </w:pPr>
      <w:r w:rsidRPr="00AA6D1E">
        <w:rPr>
          <w:rFonts w:eastAsia="Times New Roman" w:cstheme="minorHAnsi"/>
          <w:b/>
          <w:bCs/>
          <w:sz w:val="24"/>
          <w:szCs w:val="24"/>
          <w:lang w:eastAsia="zh-CN" w:bidi="hi-IN"/>
        </w:rPr>
        <w:t>Uwaga Zamawiającego.</w:t>
      </w:r>
    </w:p>
    <w:p w14:paraId="73258B5E" w14:textId="77777777" w:rsidR="002B71AA" w:rsidRDefault="002B71AA" w:rsidP="002B71AA">
      <w:pPr>
        <w:spacing w:after="0" w:line="276" w:lineRule="auto"/>
        <w:rPr>
          <w:rFonts w:cstheme="minorHAnsi"/>
          <w:sz w:val="24"/>
          <w:szCs w:val="24"/>
          <w:lang w:eastAsia="zh-CN" w:bidi="hi-IN"/>
        </w:rPr>
      </w:pPr>
      <w:r>
        <w:rPr>
          <w:rFonts w:cstheme="minorHAnsi"/>
          <w:sz w:val="24"/>
          <w:szCs w:val="24"/>
          <w:lang w:eastAsia="zh-CN" w:bidi="hi-IN"/>
        </w:rPr>
        <w:t xml:space="preserve">W przypadku Wykonawców składających ofertę wspólną w pkt 1 Formularza ofertowego należy wskazać wszystkich Wykonawców występujących wspólnie. </w:t>
      </w:r>
    </w:p>
    <w:p w14:paraId="026079C8" w14:textId="77777777" w:rsidR="002B71AA" w:rsidRDefault="002B71AA" w:rsidP="002B71AA">
      <w:pPr>
        <w:spacing w:after="0" w:line="276" w:lineRule="auto"/>
        <w:rPr>
          <w:rFonts w:cstheme="minorHAnsi"/>
          <w:b/>
          <w:bCs/>
          <w:sz w:val="24"/>
          <w:szCs w:val="24"/>
          <w:lang w:eastAsia="zh-CN" w:bidi="hi-IN"/>
        </w:rPr>
      </w:pPr>
    </w:p>
    <w:p w14:paraId="4A2C9F09" w14:textId="77777777" w:rsidR="002B71AA" w:rsidRPr="00AA6D1E" w:rsidRDefault="002B71AA" w:rsidP="002B71AA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AA6D1E">
        <w:rPr>
          <w:rFonts w:cstheme="minorHAnsi"/>
          <w:b/>
          <w:bCs/>
          <w:sz w:val="24"/>
          <w:szCs w:val="24"/>
          <w:lang w:eastAsia="zh-CN" w:bidi="hi-IN"/>
        </w:rPr>
        <w:t>(poniżej w tabeli Wykonawca winien podać dane do kontaktów)</w:t>
      </w:r>
    </w:p>
    <w:p w14:paraId="2CDDEAA6" w14:textId="77777777" w:rsidR="002B71AA" w:rsidRDefault="002B71AA" w:rsidP="002B71AA">
      <w:pPr>
        <w:spacing w:after="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eastAsia="zh-CN" w:bidi="hi-IN"/>
        </w:rPr>
        <w:t>DANE DO KONTAKTÓW:</w:t>
      </w:r>
    </w:p>
    <w:tbl>
      <w:tblPr>
        <w:tblW w:w="9651" w:type="dxa"/>
        <w:tblInd w:w="-43" w:type="dxa"/>
        <w:tblLayout w:type="fixed"/>
        <w:tblCellMar>
          <w:left w:w="2" w:type="dxa"/>
          <w:right w:w="4" w:type="dxa"/>
        </w:tblCellMar>
        <w:tblLook w:val="04A0" w:firstRow="1" w:lastRow="0" w:firstColumn="1" w:lastColumn="0" w:noHBand="0" w:noVBand="1"/>
      </w:tblPr>
      <w:tblGrid>
        <w:gridCol w:w="2734"/>
        <w:gridCol w:w="6917"/>
      </w:tblGrid>
      <w:tr w:rsidR="002B71AA" w14:paraId="0DB1F790" w14:textId="77777777" w:rsidTr="00F61890">
        <w:trPr>
          <w:cantSplit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14:paraId="587FACA2" w14:textId="77777777" w:rsidR="002B71AA" w:rsidRDefault="002B71AA" w:rsidP="00F61890">
            <w:pPr>
              <w:widowControl w:val="0"/>
              <w:suppressLineNumbers/>
              <w:spacing w:after="0"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0EA3E2" w14:textId="77777777" w:rsidR="002B71AA" w:rsidRDefault="002B71AA" w:rsidP="00F61890">
            <w:pPr>
              <w:widowControl w:val="0"/>
              <w:suppressLineNumbers/>
              <w:snapToGrid w:val="0"/>
              <w:spacing w:after="0" w:line="276" w:lineRule="auto"/>
              <w:rPr>
                <w:rFonts w:cstheme="minorHAnsi"/>
                <w:sz w:val="24"/>
                <w:szCs w:val="24"/>
                <w:lang w:eastAsia="zh-CN" w:bidi="hi-IN"/>
              </w:rPr>
            </w:pPr>
          </w:p>
        </w:tc>
      </w:tr>
      <w:tr w:rsidR="002B71AA" w14:paraId="553E35A0" w14:textId="77777777" w:rsidTr="00F61890">
        <w:trPr>
          <w:cantSplit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F72F659" w14:textId="77777777" w:rsidR="002B71AA" w:rsidRDefault="002B71AA" w:rsidP="00F61890">
            <w:pPr>
              <w:widowControl w:val="0"/>
              <w:suppressLineNumbers/>
              <w:spacing w:after="0"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916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861A685" w14:textId="77777777" w:rsidR="002B71AA" w:rsidRDefault="002B71AA" w:rsidP="00F61890">
            <w:pPr>
              <w:widowControl w:val="0"/>
              <w:suppressLineNumbers/>
              <w:snapToGrid w:val="0"/>
              <w:spacing w:after="0" w:line="276" w:lineRule="auto"/>
              <w:rPr>
                <w:rFonts w:cstheme="minorHAnsi"/>
                <w:sz w:val="24"/>
                <w:szCs w:val="24"/>
                <w:lang w:eastAsia="zh-CN" w:bidi="hi-IN"/>
              </w:rPr>
            </w:pPr>
          </w:p>
        </w:tc>
      </w:tr>
    </w:tbl>
    <w:p w14:paraId="4E9C17F6" w14:textId="77777777" w:rsidR="002B71AA" w:rsidRPr="00AA6D1E" w:rsidRDefault="002B71AA" w:rsidP="002B71AA">
      <w:pPr>
        <w:keepNext/>
        <w:keepLines/>
        <w:spacing w:before="240" w:after="0" w:line="276" w:lineRule="auto"/>
        <w:textAlignment w:val="baseline"/>
        <w:rPr>
          <w:rFonts w:eastAsia="Times New Roman" w:cstheme="minorHAnsi"/>
          <w:b/>
          <w:bCs/>
          <w:sz w:val="24"/>
          <w:szCs w:val="24"/>
        </w:rPr>
      </w:pPr>
      <w:r w:rsidRPr="00AA6D1E">
        <w:rPr>
          <w:rFonts w:eastAsia="Times New Roman" w:cstheme="minorHAnsi"/>
          <w:b/>
          <w:bCs/>
          <w:sz w:val="24"/>
          <w:szCs w:val="24"/>
        </w:rPr>
        <w:t>2. Oświadczenia Wykonawcy:</w:t>
      </w:r>
    </w:p>
    <w:p w14:paraId="472D2ABB" w14:textId="7E65BF7C" w:rsidR="001C53E3" w:rsidRPr="001C53E3" w:rsidRDefault="002B71AA" w:rsidP="001C53E3">
      <w:pPr>
        <w:spacing w:after="0" w:line="276" w:lineRule="auto"/>
        <w:jc w:val="both"/>
        <w:textAlignment w:val="baseline"/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</w:pPr>
      <w:r w:rsidRPr="00C116E4">
        <w:rPr>
          <w:rFonts w:cstheme="minorHAnsi"/>
          <w:sz w:val="24"/>
          <w:szCs w:val="24"/>
        </w:rPr>
        <w:t xml:space="preserve">Odpowiadając na publiczne ogłoszenie o zamówieniu i w nawiązaniu do Specyfikacji </w:t>
      </w:r>
      <w:r w:rsidRPr="00C116E4">
        <w:rPr>
          <w:rFonts w:cstheme="minorHAnsi"/>
          <w:color w:val="000000" w:themeColor="text1"/>
          <w:sz w:val="24"/>
          <w:szCs w:val="24"/>
        </w:rPr>
        <w:t xml:space="preserve">Warunków Zamówienia (SWZ), </w:t>
      </w:r>
      <w:r w:rsidR="00AD1243" w:rsidRPr="00AD1243">
        <w:rPr>
          <w:rFonts w:ascii="Calibri" w:hAnsi="Calibri" w:cs="Calibri"/>
          <w:sz w:val="24"/>
          <w:szCs w:val="24"/>
          <w:u w:val="single"/>
        </w:rPr>
        <w:t>wyrażamy chęć uczestnictwa</w:t>
      </w:r>
      <w:r w:rsidR="00AD1243" w:rsidRPr="00AD1243">
        <w:rPr>
          <w:rFonts w:ascii="Calibri" w:hAnsi="Calibri" w:cs="Calibri"/>
          <w:sz w:val="24"/>
          <w:szCs w:val="24"/>
        </w:rPr>
        <w:t xml:space="preserve"> </w:t>
      </w:r>
      <w:r w:rsidRPr="00C116E4">
        <w:rPr>
          <w:rFonts w:cstheme="minorHAnsi"/>
          <w:color w:val="000000" w:themeColor="text1"/>
          <w:sz w:val="24"/>
          <w:szCs w:val="24"/>
        </w:rPr>
        <w:t xml:space="preserve">w postępowaniu o udzielenie zamówienia publicznego pn.: </w:t>
      </w:r>
      <w:r w:rsidR="0095573F"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  <w:t>Modernizacja sanitariatów uczniowskich.</w:t>
      </w:r>
    </w:p>
    <w:p w14:paraId="38ED4EAA" w14:textId="2ACD1124" w:rsidR="00165FBE" w:rsidRDefault="00AD1243" w:rsidP="00AD1243">
      <w:pPr>
        <w:widowControl w:val="0"/>
        <w:spacing w:after="0" w:line="276" w:lineRule="auto"/>
        <w:rPr>
          <w:rFonts w:eastAsia="Lucida Sans Unicode" w:cstheme="minorHAnsi"/>
          <w:color w:val="000000"/>
          <w:sz w:val="24"/>
          <w:szCs w:val="24"/>
          <w:lang w:eastAsia="zh-CN"/>
        </w:rPr>
      </w:pPr>
      <w:r w:rsidRPr="00AD1243">
        <w:rPr>
          <w:rFonts w:eastAsia="Lucida Sans Unicode" w:cstheme="minorHAnsi"/>
          <w:bCs/>
          <w:color w:val="00000A"/>
          <w:sz w:val="24"/>
          <w:szCs w:val="24"/>
          <w:lang w:eastAsia="zh-CN" w:bidi="hi-IN"/>
        </w:rPr>
        <w:t>i</w:t>
      </w:r>
      <w:r>
        <w:rPr>
          <w:rFonts w:ascii="Calibri" w:hAnsi="Calibri" w:cs="Calibri"/>
          <w:sz w:val="24"/>
          <w:szCs w:val="24"/>
        </w:rPr>
        <w:t xml:space="preserve"> </w:t>
      </w:r>
      <w:r w:rsidR="00165FBE" w:rsidRPr="00165FBE">
        <w:rPr>
          <w:rFonts w:ascii="Calibri" w:hAnsi="Calibri" w:cs="Calibri"/>
          <w:sz w:val="24"/>
          <w:szCs w:val="24"/>
        </w:rPr>
        <w:t>składamy ofertę na realizację przedmiotu zamówienia w zakresie określonym w Specyfikacji Warunków Zamówienia</w:t>
      </w:r>
      <w:r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br/>
      </w:r>
      <w:r w:rsidR="004C6924">
        <w:rPr>
          <w:rFonts w:ascii="Calibri" w:hAnsi="Calibri" w:cs="Calibri"/>
          <w:sz w:val="24"/>
          <w:szCs w:val="24"/>
        </w:rPr>
        <w:t xml:space="preserve">2.1 </w:t>
      </w:r>
      <w:r>
        <w:rPr>
          <w:rFonts w:ascii="Calibri" w:hAnsi="Calibri" w:cs="Calibri"/>
          <w:sz w:val="24"/>
          <w:szCs w:val="24"/>
        </w:rPr>
        <w:t>O</w:t>
      </w:r>
      <w:r w:rsidR="00165FBE" w:rsidRPr="00165FBE">
        <w:rPr>
          <w:rFonts w:ascii="Calibri" w:hAnsi="Calibri" w:cs="Calibri"/>
          <w:sz w:val="24"/>
          <w:szCs w:val="24"/>
        </w:rPr>
        <w:t xml:space="preserve">feruję/jemy  wykonanie przedmiotu zamówienia </w:t>
      </w:r>
      <w:proofErr w:type="spellStart"/>
      <w:r w:rsidR="00165FBE" w:rsidRPr="00165FBE">
        <w:rPr>
          <w:rFonts w:ascii="Calibri" w:hAnsi="Calibri" w:cs="Calibri"/>
          <w:sz w:val="24"/>
          <w:szCs w:val="24"/>
        </w:rPr>
        <w:t>jn</w:t>
      </w:r>
      <w:proofErr w:type="spellEnd"/>
      <w:r>
        <w:rPr>
          <w:rFonts w:ascii="Calibri" w:hAnsi="Calibri" w:cs="Calibri"/>
          <w:sz w:val="24"/>
          <w:szCs w:val="24"/>
        </w:rPr>
        <w:t xml:space="preserve">. </w:t>
      </w:r>
      <w:r>
        <w:rPr>
          <w:rFonts w:eastAsia="Lucida Sans Unicode" w:cstheme="minorHAnsi"/>
          <w:color w:val="000000"/>
          <w:sz w:val="24"/>
          <w:szCs w:val="24"/>
          <w:lang w:eastAsia="zh-CN"/>
        </w:rPr>
        <w:t>(</w:t>
      </w:r>
      <w:r w:rsidRPr="00C116E4">
        <w:rPr>
          <w:rFonts w:cstheme="minorHAnsi"/>
          <w:sz w:val="24"/>
          <w:szCs w:val="24"/>
        </w:rPr>
        <w:t>należy wpisać cyfrą łączną cenę brutto za wykonanie zamówienia</w:t>
      </w:r>
      <w:r>
        <w:rPr>
          <w:rFonts w:cstheme="minorHAnsi"/>
          <w:sz w:val="24"/>
          <w:szCs w:val="24"/>
        </w:rPr>
        <w:t>)</w:t>
      </w:r>
      <w:r>
        <w:rPr>
          <w:rFonts w:eastAsia="Lucida Sans Unicode" w:cstheme="minorHAnsi"/>
          <w:color w:val="000000"/>
          <w:sz w:val="24"/>
          <w:szCs w:val="24"/>
          <w:lang w:eastAsia="zh-CN"/>
        </w:rPr>
        <w:t>:</w:t>
      </w:r>
    </w:p>
    <w:p w14:paraId="6E55F1F7" w14:textId="77777777" w:rsidR="00993900" w:rsidRDefault="00993900" w:rsidP="00AD1243">
      <w:pPr>
        <w:widowControl w:val="0"/>
        <w:spacing w:after="0" w:line="276" w:lineRule="auto"/>
        <w:rPr>
          <w:rFonts w:eastAsia="Lucida Sans Unicode" w:cstheme="minorHAnsi"/>
          <w:color w:val="000000"/>
          <w:sz w:val="24"/>
          <w:szCs w:val="24"/>
          <w:lang w:eastAsia="zh-CN"/>
        </w:rPr>
      </w:pPr>
    </w:p>
    <w:tbl>
      <w:tblPr>
        <w:tblW w:w="8222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22"/>
      </w:tblGrid>
      <w:tr w:rsidR="00A17B39" w14:paraId="56970709" w14:textId="77777777" w:rsidTr="00A17B39">
        <w:trPr>
          <w:trHeight w:val="737"/>
        </w:trPr>
        <w:tc>
          <w:tcPr>
            <w:tcW w:w="8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C54A6FC" w14:textId="639BFC63" w:rsidR="00A17B39" w:rsidRDefault="00A17B39" w:rsidP="005F1318">
            <w:pPr>
              <w:widowControl w:val="0"/>
              <w:spacing w:before="120" w:after="0" w:line="276" w:lineRule="auto"/>
              <w:rPr>
                <w:rFonts w:eastAsia="Lucida Sans Unicode" w:cstheme="minorHAnsi"/>
                <w:sz w:val="24"/>
                <w:szCs w:val="24"/>
                <w:lang w:eastAsia="zh-CN"/>
              </w:rPr>
            </w:pPr>
            <w:r>
              <w:rPr>
                <w:rFonts w:eastAsia="Lucida Sans Unicode" w:cstheme="minorHAnsi"/>
                <w:b/>
                <w:bCs/>
                <w:sz w:val="24"/>
                <w:szCs w:val="24"/>
                <w:lang w:eastAsia="zh-CN"/>
              </w:rPr>
              <w:t xml:space="preserve">razem </w:t>
            </w:r>
            <w:r w:rsidR="004C6924">
              <w:rPr>
                <w:rFonts w:eastAsia="Lucida Sans Unicode" w:cstheme="minorHAnsi"/>
                <w:b/>
                <w:bCs/>
                <w:sz w:val="24"/>
                <w:szCs w:val="24"/>
                <w:lang w:eastAsia="zh-CN"/>
              </w:rPr>
              <w:t xml:space="preserve">ryczałtową </w:t>
            </w:r>
            <w:r>
              <w:rPr>
                <w:rFonts w:eastAsia="Lucida Sans Unicode" w:cstheme="minorHAnsi"/>
                <w:b/>
                <w:bCs/>
                <w:sz w:val="24"/>
                <w:szCs w:val="24"/>
                <w:lang w:eastAsia="zh-CN"/>
              </w:rPr>
              <w:t>cenę brutto</w:t>
            </w:r>
            <w:r>
              <w:rPr>
                <w:rFonts w:eastAsia="Lucida Sans Unicode" w:cstheme="minorHAnsi"/>
                <w:sz w:val="24"/>
                <w:szCs w:val="24"/>
                <w:lang w:eastAsia="zh-CN"/>
              </w:rPr>
              <w:t xml:space="preserve">: </w:t>
            </w:r>
            <w:r>
              <w:rPr>
                <w:rFonts w:eastAsia="Lucida Sans Unicode" w:cstheme="minorHAnsi"/>
                <w:b/>
                <w:bCs/>
                <w:sz w:val="24"/>
                <w:szCs w:val="24"/>
                <w:lang w:eastAsia="zh-CN"/>
              </w:rPr>
              <w:t>………………………….............................. zł</w:t>
            </w:r>
          </w:p>
        </w:tc>
      </w:tr>
    </w:tbl>
    <w:p w14:paraId="494C73FE" w14:textId="77777777" w:rsidR="00993900" w:rsidRDefault="00993900" w:rsidP="00AD1243">
      <w:pPr>
        <w:widowControl w:val="0"/>
        <w:spacing w:after="0" w:line="276" w:lineRule="auto"/>
        <w:rPr>
          <w:rFonts w:eastAsia="Lucida Sans Unicode" w:cstheme="minorHAnsi"/>
          <w:color w:val="000000"/>
          <w:sz w:val="24"/>
          <w:szCs w:val="24"/>
          <w:lang w:eastAsia="zh-CN"/>
        </w:rPr>
      </w:pPr>
    </w:p>
    <w:bookmarkEnd w:id="0"/>
    <w:p w14:paraId="3933639F" w14:textId="77777777" w:rsidR="00773D52" w:rsidRDefault="00773D52" w:rsidP="004C6924">
      <w:pPr>
        <w:suppressAutoHyphens w:val="0"/>
        <w:spacing w:after="0" w:line="480" w:lineRule="auto"/>
        <w:jc w:val="both"/>
      </w:pPr>
    </w:p>
    <w:p w14:paraId="6AD6645B" w14:textId="77777777" w:rsidR="003529D5" w:rsidRDefault="003529D5" w:rsidP="004C6924">
      <w:pPr>
        <w:suppressAutoHyphens w:val="0"/>
        <w:spacing w:after="0" w:line="480" w:lineRule="auto"/>
        <w:jc w:val="both"/>
      </w:pPr>
    </w:p>
    <w:p w14:paraId="53F9DA3F" w14:textId="77777777" w:rsidR="00485D66" w:rsidRPr="0062673A" w:rsidRDefault="00485D66" w:rsidP="00485D66">
      <w:pPr>
        <w:pStyle w:val="Normalny1"/>
        <w:spacing w:line="276" w:lineRule="auto"/>
        <w:rPr>
          <w:rFonts w:asciiTheme="minorHAnsi" w:hAnsiTheme="minorHAnsi" w:cstheme="minorHAnsi"/>
          <w:color w:val="auto"/>
        </w:rPr>
      </w:pPr>
      <w:r w:rsidRPr="0062673A">
        <w:rPr>
          <w:rFonts w:asciiTheme="minorHAnsi" w:hAnsiTheme="minorHAnsi" w:cstheme="minorHAnsi"/>
          <w:color w:val="000000"/>
        </w:rPr>
        <w:lastRenderedPageBreak/>
        <w:t>2.1.1.</w:t>
      </w:r>
      <w:r w:rsidRPr="0062673A">
        <w:rPr>
          <w:rFonts w:asciiTheme="minorHAnsi" w:hAnsiTheme="minorHAnsi" w:cstheme="minorHAnsi"/>
          <w:color w:val="auto"/>
        </w:rPr>
        <w:t>w tym:</w:t>
      </w:r>
    </w:p>
    <w:p w14:paraId="33368831" w14:textId="77777777" w:rsidR="00485D66" w:rsidRPr="0062673A" w:rsidRDefault="00485D66" w:rsidP="00485D66">
      <w:pPr>
        <w:pStyle w:val="Akapitzlist"/>
        <w:spacing w:before="120" w:after="0" w:line="276" w:lineRule="auto"/>
        <w:ind w:left="360"/>
        <w:rPr>
          <w:rFonts w:ascii="Calibri" w:hAnsi="Calibri" w:cs="Calibri"/>
          <w:sz w:val="24"/>
          <w:szCs w:val="24"/>
          <w:lang w:eastAsia="zh-CN" w:bidi="hi-IN"/>
        </w:rPr>
      </w:pPr>
      <w:r w:rsidRPr="0062673A">
        <w:rPr>
          <w:rFonts w:cs="Calibri"/>
          <w:sz w:val="24"/>
          <w:szCs w:val="24"/>
          <w:lang w:eastAsia="zh-CN" w:bidi="hi-IN"/>
        </w:rPr>
        <w:t xml:space="preserve">(poniżej w tabeli należy wpisać cyfrą: </w:t>
      </w:r>
      <w:r w:rsidRPr="0062673A">
        <w:rPr>
          <w:rFonts w:cs="Calibri"/>
          <w:color w:val="000000"/>
          <w:sz w:val="24"/>
          <w:szCs w:val="24"/>
          <w:lang w:eastAsia="zh-CN" w:bidi="hi-IN"/>
        </w:rPr>
        <w:t>w poz.1 ryczałtową cenę</w:t>
      </w:r>
      <w:r w:rsidRPr="0062673A">
        <w:rPr>
          <w:rFonts w:cs="Calibri"/>
          <w:color w:val="FF0000"/>
          <w:sz w:val="24"/>
          <w:szCs w:val="24"/>
          <w:lang w:eastAsia="zh-CN" w:bidi="hi-IN"/>
        </w:rPr>
        <w:t xml:space="preserve"> </w:t>
      </w:r>
      <w:r w:rsidRPr="0062673A">
        <w:rPr>
          <w:rFonts w:cs="Calibri"/>
          <w:sz w:val="24"/>
          <w:szCs w:val="24"/>
          <w:lang w:eastAsia="zh-CN" w:bidi="hi-IN"/>
        </w:rPr>
        <w:t xml:space="preserve">brutto za wykonanie dokumentacji projektowej </w:t>
      </w:r>
      <w:r w:rsidRPr="0062673A">
        <w:rPr>
          <w:rFonts w:cs="Calibri"/>
          <w:color w:val="000000"/>
          <w:sz w:val="24"/>
          <w:szCs w:val="24"/>
          <w:lang w:eastAsia="zh-CN" w:bidi="hi-IN"/>
        </w:rPr>
        <w:t>wraz z nadzorem autorskim</w:t>
      </w:r>
      <w:r w:rsidRPr="0062673A">
        <w:rPr>
          <w:rFonts w:cs="Calibri"/>
          <w:sz w:val="24"/>
          <w:szCs w:val="24"/>
          <w:lang w:eastAsia="zh-CN" w:bidi="hi-IN"/>
        </w:rPr>
        <w:t xml:space="preserve">, </w:t>
      </w:r>
      <w:r w:rsidRPr="0062673A">
        <w:rPr>
          <w:rFonts w:cs="Calibri"/>
          <w:color w:val="000000"/>
          <w:sz w:val="24"/>
          <w:szCs w:val="24"/>
          <w:lang w:eastAsia="zh-CN" w:bidi="hi-IN"/>
        </w:rPr>
        <w:t>w poz. 2 ryczałtową cenę</w:t>
      </w:r>
      <w:r w:rsidRPr="0062673A">
        <w:rPr>
          <w:rFonts w:cs="Calibri"/>
          <w:color w:val="FF0000"/>
          <w:sz w:val="24"/>
          <w:szCs w:val="24"/>
          <w:lang w:eastAsia="zh-CN" w:bidi="hi-IN"/>
        </w:rPr>
        <w:t xml:space="preserve"> </w:t>
      </w:r>
      <w:r w:rsidRPr="0062673A">
        <w:rPr>
          <w:rFonts w:cs="Calibri"/>
          <w:sz w:val="24"/>
          <w:szCs w:val="24"/>
          <w:lang w:eastAsia="zh-CN" w:bidi="hi-IN"/>
        </w:rPr>
        <w:t xml:space="preserve">brutto za </w:t>
      </w:r>
      <w:r w:rsidRPr="0062673A">
        <w:rPr>
          <w:rFonts w:cs="Calibri"/>
          <w:color w:val="000000" w:themeColor="text1"/>
          <w:sz w:val="24"/>
          <w:szCs w:val="24"/>
        </w:rPr>
        <w:t>w</w:t>
      </w:r>
      <w:r w:rsidRPr="0062673A">
        <w:rPr>
          <w:rFonts w:cs="Calibri"/>
          <w:color w:val="000000"/>
          <w:sz w:val="24"/>
          <w:szCs w:val="24"/>
        </w:rPr>
        <w:t>ykonanie robót budowlanych, w poz. 3 łączną ryczałtową cenę brutto obliczoną jako suma cen z poz. 1 i poz. 2</w:t>
      </w:r>
      <w:r w:rsidRPr="0062673A">
        <w:rPr>
          <w:rFonts w:cs="Calibri"/>
          <w:color w:val="000000"/>
          <w:sz w:val="24"/>
          <w:szCs w:val="24"/>
          <w:lang w:eastAsia="zh-CN" w:bidi="hi-IN"/>
        </w:rPr>
        <w:t>)</w:t>
      </w:r>
    </w:p>
    <w:tbl>
      <w:tblPr>
        <w:tblStyle w:val="Tabela-Siatka"/>
        <w:tblW w:w="8130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575"/>
        <w:gridCol w:w="4380"/>
        <w:gridCol w:w="3175"/>
      </w:tblGrid>
      <w:tr w:rsidR="00485D66" w:rsidRPr="0062673A" w14:paraId="365FB002" w14:textId="77777777" w:rsidTr="004F7267">
        <w:trPr>
          <w:trHeight w:val="510"/>
        </w:trPr>
        <w:tc>
          <w:tcPr>
            <w:tcW w:w="575" w:type="dxa"/>
            <w:vAlign w:val="center"/>
          </w:tcPr>
          <w:p w14:paraId="4E138974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jc w:val="center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2673A">
              <w:rPr>
                <w:rFonts w:eastAsia="Calibri" w:cs="Calibr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380" w:type="dxa"/>
            <w:vAlign w:val="center"/>
          </w:tcPr>
          <w:p w14:paraId="5E8D162F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jc w:val="center"/>
              <w:textAlignment w:val="baseline"/>
              <w:rPr>
                <w:rFonts w:ascii="Calibri" w:hAnsi="Calibri" w:cs="Calibri"/>
                <w:strike/>
                <w:color w:val="FF0000"/>
                <w:sz w:val="24"/>
                <w:szCs w:val="24"/>
              </w:rPr>
            </w:pPr>
            <w:r w:rsidRPr="0062673A">
              <w:rPr>
                <w:rFonts w:eastAsia="Calibri" w:cs="Calibri"/>
                <w:color w:val="000000"/>
                <w:sz w:val="24"/>
                <w:szCs w:val="24"/>
              </w:rPr>
              <w:t>Zakres</w:t>
            </w:r>
          </w:p>
        </w:tc>
        <w:tc>
          <w:tcPr>
            <w:tcW w:w="3175" w:type="dxa"/>
            <w:vAlign w:val="center"/>
          </w:tcPr>
          <w:p w14:paraId="6598EA41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jc w:val="center"/>
              <w:textAlignment w:val="baseline"/>
              <w:rPr>
                <w:rFonts w:ascii="Calibri" w:eastAsia="Calibri" w:hAnsi="Calibri"/>
                <w:color w:val="000000"/>
              </w:rPr>
            </w:pPr>
            <w:r w:rsidRPr="0062673A">
              <w:rPr>
                <w:rFonts w:eastAsia="Calibri" w:cs="Calibri"/>
                <w:color w:val="000000"/>
                <w:sz w:val="24"/>
                <w:szCs w:val="24"/>
              </w:rPr>
              <w:t>Ryczałtowa cena brutto (PLN)</w:t>
            </w:r>
          </w:p>
        </w:tc>
      </w:tr>
      <w:tr w:rsidR="00485D66" w:rsidRPr="0062673A" w14:paraId="0EBB7C79" w14:textId="77777777" w:rsidTr="004F7267">
        <w:tc>
          <w:tcPr>
            <w:tcW w:w="575" w:type="dxa"/>
            <w:vAlign w:val="center"/>
          </w:tcPr>
          <w:p w14:paraId="0FF001E3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 w:rsidRPr="0062673A">
              <w:rPr>
                <w:rFonts w:eastAsia="Calibri" w:cs="Calibri"/>
                <w:sz w:val="24"/>
                <w:szCs w:val="24"/>
              </w:rPr>
              <w:t>1.</w:t>
            </w:r>
          </w:p>
        </w:tc>
        <w:tc>
          <w:tcPr>
            <w:tcW w:w="4380" w:type="dxa"/>
            <w:vAlign w:val="center"/>
          </w:tcPr>
          <w:p w14:paraId="05852E0C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color w:val="FF0000"/>
                <w:sz w:val="24"/>
                <w:szCs w:val="24"/>
              </w:rPr>
            </w:pPr>
            <w:r w:rsidRPr="0062673A">
              <w:rPr>
                <w:rFonts w:eastAsia="Calibri" w:cs="Calibri"/>
                <w:sz w:val="24"/>
                <w:szCs w:val="24"/>
              </w:rPr>
              <w:t>Wynagrodzenie za wykonanie kompletnej dokumentacji projektowej wraz z</w:t>
            </w:r>
            <w:r>
              <w:rPr>
                <w:rFonts w:eastAsia="Calibri" w:cs="Calibri"/>
                <w:sz w:val="24"/>
                <w:szCs w:val="24"/>
              </w:rPr>
              <w:t> </w:t>
            </w:r>
            <w:r w:rsidRPr="0062673A">
              <w:rPr>
                <w:rFonts w:eastAsia="Calibri" w:cs="Calibri"/>
                <w:sz w:val="24"/>
                <w:szCs w:val="24"/>
              </w:rPr>
              <w:t>nadzor</w:t>
            </w:r>
            <w:r w:rsidRPr="0062673A">
              <w:rPr>
                <w:rFonts w:eastAsia="Calibri" w:cs="Calibri"/>
                <w:color w:val="000000"/>
                <w:sz w:val="24"/>
                <w:szCs w:val="24"/>
              </w:rPr>
              <w:t>em</w:t>
            </w:r>
            <w:r w:rsidRPr="0062673A">
              <w:rPr>
                <w:rFonts w:eastAsia="Calibri" w:cs="Calibri"/>
                <w:sz w:val="24"/>
                <w:szCs w:val="24"/>
              </w:rPr>
              <w:t xml:space="preserve"> autorskim</w:t>
            </w:r>
          </w:p>
        </w:tc>
        <w:tc>
          <w:tcPr>
            <w:tcW w:w="3175" w:type="dxa"/>
            <w:vAlign w:val="center"/>
          </w:tcPr>
          <w:p w14:paraId="614427E6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85D66" w:rsidRPr="0062673A" w14:paraId="54325786" w14:textId="77777777" w:rsidTr="004F7267">
        <w:tc>
          <w:tcPr>
            <w:tcW w:w="575" w:type="dxa"/>
            <w:vAlign w:val="center"/>
          </w:tcPr>
          <w:p w14:paraId="49A2E03C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 w:rsidRPr="0062673A">
              <w:rPr>
                <w:rFonts w:eastAsia="Calibri" w:cs="Calibri"/>
                <w:sz w:val="24"/>
                <w:szCs w:val="24"/>
              </w:rPr>
              <w:t>2.</w:t>
            </w:r>
          </w:p>
        </w:tc>
        <w:tc>
          <w:tcPr>
            <w:tcW w:w="4380" w:type="dxa"/>
          </w:tcPr>
          <w:p w14:paraId="08813312" w14:textId="537804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color w:val="FF0000"/>
                <w:sz w:val="24"/>
                <w:szCs w:val="24"/>
              </w:rPr>
            </w:pPr>
            <w:r w:rsidRPr="0062673A">
              <w:rPr>
                <w:rFonts w:eastAsia="Calibri" w:cs="Calibri"/>
                <w:sz w:val="24"/>
                <w:szCs w:val="24"/>
              </w:rPr>
              <w:t xml:space="preserve">Wynagrodzenie </w:t>
            </w:r>
            <w:r>
              <w:rPr>
                <w:rFonts w:eastAsia="Calibri" w:cs="Calibri"/>
                <w:sz w:val="24"/>
                <w:szCs w:val="24"/>
              </w:rPr>
              <w:t>z</w:t>
            </w:r>
            <w:r w:rsidRPr="0070348C">
              <w:rPr>
                <w:rFonts w:eastAsia="Calibri" w:cs="Calibri"/>
                <w:sz w:val="24"/>
                <w:szCs w:val="24"/>
              </w:rPr>
              <w:t xml:space="preserve">a </w:t>
            </w:r>
            <w:r>
              <w:rPr>
                <w:rFonts w:eastAsia="Calibri" w:cs="Calibri"/>
                <w:sz w:val="24"/>
                <w:szCs w:val="24"/>
              </w:rPr>
              <w:t>wykonanie robót budowlanych</w:t>
            </w:r>
          </w:p>
        </w:tc>
        <w:tc>
          <w:tcPr>
            <w:tcW w:w="3175" w:type="dxa"/>
            <w:vAlign w:val="center"/>
          </w:tcPr>
          <w:p w14:paraId="5F90E1C6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85D66" w:rsidRPr="0062673A" w14:paraId="7678D677" w14:textId="77777777" w:rsidTr="004F7267">
        <w:tc>
          <w:tcPr>
            <w:tcW w:w="575" w:type="dxa"/>
            <w:vAlign w:val="center"/>
          </w:tcPr>
          <w:p w14:paraId="2A548D6B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textAlignment w:val="baseline"/>
              <w:rPr>
                <w:rFonts w:eastAsia="Calibri" w:cs="Calibri"/>
                <w:sz w:val="24"/>
                <w:szCs w:val="24"/>
              </w:rPr>
            </w:pPr>
            <w:r w:rsidRPr="0062673A">
              <w:rPr>
                <w:rFonts w:eastAsia="Calibri" w:cs="Calibri"/>
                <w:sz w:val="24"/>
                <w:szCs w:val="24"/>
              </w:rPr>
              <w:t>3.</w:t>
            </w:r>
          </w:p>
        </w:tc>
        <w:tc>
          <w:tcPr>
            <w:tcW w:w="4380" w:type="dxa"/>
          </w:tcPr>
          <w:p w14:paraId="08C1FE44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 w:rsidRPr="0062673A">
              <w:rPr>
                <w:rFonts w:eastAsia="Calibri" w:cs="Calibri"/>
                <w:sz w:val="24"/>
                <w:szCs w:val="24"/>
              </w:rPr>
              <w:t>Łączna ryczałtowa cena brutto</w:t>
            </w:r>
          </w:p>
          <w:p w14:paraId="1544399E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textAlignment w:val="baseline"/>
              <w:rPr>
                <w:rFonts w:eastAsia="Calibri" w:cs="Calibri"/>
                <w:sz w:val="24"/>
                <w:szCs w:val="24"/>
              </w:rPr>
            </w:pPr>
            <w:r w:rsidRPr="0062673A">
              <w:rPr>
                <w:rFonts w:eastAsia="Calibri" w:cs="Calibri"/>
                <w:sz w:val="24"/>
                <w:szCs w:val="24"/>
              </w:rPr>
              <w:t xml:space="preserve">(suma cen brutto z </w:t>
            </w:r>
            <w:r w:rsidRPr="0062673A">
              <w:rPr>
                <w:rFonts w:eastAsia="Calibri" w:cs="Calibri"/>
                <w:color w:val="000000"/>
                <w:sz w:val="24"/>
                <w:szCs w:val="24"/>
              </w:rPr>
              <w:t>poz.1 i poz.2</w:t>
            </w:r>
            <w:r w:rsidRPr="0062673A">
              <w:rPr>
                <w:rFonts w:eastAsia="Calibri" w:cs="Calibri"/>
                <w:sz w:val="24"/>
                <w:szCs w:val="24"/>
              </w:rPr>
              <w:t>):</w:t>
            </w:r>
          </w:p>
        </w:tc>
        <w:tc>
          <w:tcPr>
            <w:tcW w:w="3175" w:type="dxa"/>
            <w:vAlign w:val="center"/>
          </w:tcPr>
          <w:p w14:paraId="75631DBD" w14:textId="77777777" w:rsidR="00485D66" w:rsidRPr="0062673A" w:rsidRDefault="00485D66" w:rsidP="004F7267">
            <w:pPr>
              <w:pStyle w:val="Akapitzlist"/>
              <w:widowControl w:val="0"/>
              <w:spacing w:after="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FBB31B1" w14:textId="77777777" w:rsidR="003529D5" w:rsidRDefault="003529D5" w:rsidP="004C6924">
      <w:pPr>
        <w:suppressAutoHyphens w:val="0"/>
        <w:spacing w:after="0" w:line="480" w:lineRule="auto"/>
        <w:jc w:val="both"/>
      </w:pPr>
    </w:p>
    <w:p w14:paraId="7FFF7403" w14:textId="77777777" w:rsidR="004C6924" w:rsidRPr="004C6924" w:rsidRDefault="004C6924" w:rsidP="004C6924">
      <w:pPr>
        <w:pStyle w:val="Akapitzlist"/>
        <w:widowControl w:val="0"/>
        <w:numPr>
          <w:ilvl w:val="0"/>
          <w:numId w:val="45"/>
        </w:numPr>
        <w:tabs>
          <w:tab w:val="left" w:pos="426"/>
        </w:tabs>
        <w:spacing w:before="120" w:after="0" w:line="276" w:lineRule="auto"/>
        <w:textAlignment w:val="baseline"/>
        <w:rPr>
          <w:rFonts w:cs="Calibri"/>
          <w:vanish/>
          <w:sz w:val="24"/>
          <w:szCs w:val="24"/>
          <w:lang w:eastAsia="zh-CN" w:bidi="hi-IN"/>
        </w:rPr>
      </w:pPr>
    </w:p>
    <w:p w14:paraId="1279879D" w14:textId="77777777" w:rsidR="004C6924" w:rsidRPr="004C6924" w:rsidRDefault="004C6924" w:rsidP="004C6924">
      <w:pPr>
        <w:pStyle w:val="Akapitzlist"/>
        <w:widowControl w:val="0"/>
        <w:numPr>
          <w:ilvl w:val="0"/>
          <w:numId w:val="45"/>
        </w:numPr>
        <w:tabs>
          <w:tab w:val="left" w:pos="426"/>
        </w:tabs>
        <w:spacing w:before="120" w:after="0" w:line="276" w:lineRule="auto"/>
        <w:textAlignment w:val="baseline"/>
        <w:rPr>
          <w:rFonts w:cs="Calibri"/>
          <w:vanish/>
          <w:sz w:val="24"/>
          <w:szCs w:val="24"/>
          <w:lang w:eastAsia="zh-CN" w:bidi="hi-IN"/>
        </w:rPr>
      </w:pPr>
    </w:p>
    <w:p w14:paraId="4CC48FB3" w14:textId="77777777" w:rsidR="004C6924" w:rsidRPr="004C6924" w:rsidRDefault="004C6924" w:rsidP="004C6924">
      <w:pPr>
        <w:pStyle w:val="Akapitzlist"/>
        <w:widowControl w:val="0"/>
        <w:numPr>
          <w:ilvl w:val="1"/>
          <w:numId w:val="45"/>
        </w:numPr>
        <w:tabs>
          <w:tab w:val="left" w:pos="426"/>
        </w:tabs>
        <w:spacing w:before="120" w:after="0" w:line="276" w:lineRule="auto"/>
        <w:textAlignment w:val="baseline"/>
        <w:rPr>
          <w:rFonts w:cs="Calibri"/>
          <w:vanish/>
          <w:sz w:val="24"/>
          <w:szCs w:val="24"/>
          <w:lang w:eastAsia="zh-CN" w:bidi="hi-IN"/>
        </w:rPr>
      </w:pPr>
    </w:p>
    <w:p w14:paraId="1D017A60" w14:textId="5B54516C" w:rsidR="004C6924" w:rsidRDefault="004C6924" w:rsidP="004C6924">
      <w:pPr>
        <w:pStyle w:val="Akapitzlist"/>
        <w:widowControl w:val="0"/>
        <w:numPr>
          <w:ilvl w:val="1"/>
          <w:numId w:val="45"/>
        </w:numPr>
        <w:tabs>
          <w:tab w:val="left" w:pos="426"/>
          <w:tab w:val="num" w:pos="1110"/>
        </w:tabs>
        <w:spacing w:before="120" w:after="0" w:line="276" w:lineRule="auto"/>
        <w:ind w:left="432"/>
        <w:textAlignment w:val="baseline"/>
        <w:rPr>
          <w:rFonts w:ascii="Calibri" w:hAnsi="Calibri" w:cs="Calibri"/>
          <w:sz w:val="24"/>
          <w:szCs w:val="24"/>
          <w:lang w:eastAsia="zh-CN" w:bidi="hi-IN"/>
        </w:rPr>
      </w:pPr>
      <w:r>
        <w:rPr>
          <w:rFonts w:cs="Calibri"/>
          <w:sz w:val="24"/>
          <w:szCs w:val="24"/>
          <w:lang w:eastAsia="zh-CN" w:bidi="hi-IN"/>
        </w:rPr>
        <w:t>Oświadczam/my, że na przedmiot zamówienia udzielam/my Zamawiającemu gwarancji i rękojmi na okres podany w tabeli poniżej - dotyczy kryterium „Okres gwarancji i rękojmi” opisanego w Rozdziale 20 pkt 6 lit. b) SWZ.</w:t>
      </w:r>
    </w:p>
    <w:p w14:paraId="5CC07AA2" w14:textId="77777777" w:rsidR="004C6924" w:rsidRDefault="004C6924" w:rsidP="004C6924">
      <w:pPr>
        <w:widowControl w:val="0"/>
        <w:tabs>
          <w:tab w:val="left" w:pos="426"/>
        </w:tabs>
        <w:spacing w:before="120" w:after="0" w:line="276" w:lineRule="auto"/>
        <w:textAlignment w:val="baseline"/>
        <w:rPr>
          <w:rFonts w:ascii="Calibri" w:eastAsia="Calibri" w:hAnsi="Calibri" w:cs="Calibri"/>
          <w:bCs/>
          <w:kern w:val="2"/>
          <w:sz w:val="24"/>
          <w:szCs w:val="24"/>
        </w:rPr>
      </w:pPr>
      <w:r>
        <w:rPr>
          <w:rFonts w:eastAsia="Calibri" w:cs="Calibri"/>
          <w:bCs/>
          <w:kern w:val="2"/>
          <w:sz w:val="24"/>
          <w:szCs w:val="24"/>
        </w:rPr>
        <w:t>(poniżej w tabeli należy podać okres w miesiącach na jaki Wykonawca udziela gwarancji i rękojmi na przedmiot zamówienia)</w:t>
      </w:r>
    </w:p>
    <w:tbl>
      <w:tblPr>
        <w:tblStyle w:val="Tabela-Siatka"/>
        <w:tblW w:w="3784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784"/>
      </w:tblGrid>
      <w:tr w:rsidR="004C6924" w14:paraId="566006D5" w14:textId="77777777" w:rsidTr="00F82C5C">
        <w:trPr>
          <w:trHeight w:val="601"/>
        </w:trPr>
        <w:tc>
          <w:tcPr>
            <w:tcW w:w="3784" w:type="dxa"/>
            <w:vAlign w:val="bottom"/>
          </w:tcPr>
          <w:p w14:paraId="5F2D76CF" w14:textId="77777777" w:rsidR="004C6924" w:rsidRDefault="004C6924" w:rsidP="00F82C5C">
            <w:pPr>
              <w:widowControl w:val="0"/>
              <w:tabs>
                <w:tab w:val="left" w:pos="0"/>
              </w:tabs>
              <w:spacing w:before="120" w:after="0" w:line="276" w:lineRule="auto"/>
              <w:textAlignment w:val="baseline"/>
              <w:rPr>
                <w:rFonts w:ascii="Calibri" w:eastAsia="Calibri" w:hAnsi="Calibri" w:cs="Calibri"/>
                <w:bCs/>
                <w:kern w:val="2"/>
                <w:sz w:val="24"/>
                <w:szCs w:val="24"/>
              </w:rPr>
            </w:pPr>
          </w:p>
          <w:p w14:paraId="6E33DADB" w14:textId="77777777" w:rsidR="004C6924" w:rsidRDefault="004C6924" w:rsidP="00F82C5C">
            <w:pPr>
              <w:widowControl w:val="0"/>
              <w:tabs>
                <w:tab w:val="left" w:pos="0"/>
              </w:tabs>
              <w:spacing w:before="120" w:after="0" w:line="276" w:lineRule="auto"/>
              <w:textAlignment w:val="baseline"/>
              <w:rPr>
                <w:rFonts w:ascii="Calibri" w:eastAsia="Calibri" w:hAnsi="Calibri" w:cs="Calibri"/>
                <w:bCs/>
                <w:kern w:val="2"/>
                <w:sz w:val="24"/>
                <w:szCs w:val="24"/>
              </w:rPr>
            </w:pPr>
            <w:r>
              <w:rPr>
                <w:rFonts w:eastAsia="Calibri" w:cs="Calibri"/>
                <w:b/>
                <w:kern w:val="2"/>
                <w:sz w:val="24"/>
                <w:szCs w:val="24"/>
              </w:rPr>
              <w:t>………………… miesięcy/ -ce</w:t>
            </w:r>
          </w:p>
        </w:tc>
      </w:tr>
    </w:tbl>
    <w:p w14:paraId="3CF2FC36" w14:textId="77777777" w:rsidR="004C6924" w:rsidRDefault="004C6924" w:rsidP="004C6924">
      <w:pPr>
        <w:widowControl w:val="0"/>
        <w:spacing w:after="0" w:line="276" w:lineRule="auto"/>
        <w:textAlignment w:val="baseline"/>
        <w:rPr>
          <w:rFonts w:ascii="Calibri" w:eastAsia="Calibri" w:hAnsi="Calibri" w:cs="Calibri"/>
          <w:bCs/>
          <w:kern w:val="2"/>
          <w:sz w:val="24"/>
          <w:szCs w:val="24"/>
        </w:rPr>
      </w:pPr>
      <w:r>
        <w:rPr>
          <w:rFonts w:eastAsia="Calibri" w:cs="Calibri"/>
          <w:bCs/>
          <w:kern w:val="2"/>
          <w:sz w:val="24"/>
          <w:szCs w:val="24"/>
        </w:rPr>
        <w:t>(w przypadku niewypełnienia przyjmuje się minimalny okres gwarancji i rękojmi na przedmiot zamówienia wynoszący 60 m-</w:t>
      </w:r>
      <w:proofErr w:type="spellStart"/>
      <w:r>
        <w:rPr>
          <w:rFonts w:eastAsia="Calibri" w:cs="Calibri"/>
          <w:bCs/>
          <w:kern w:val="2"/>
          <w:sz w:val="24"/>
          <w:szCs w:val="24"/>
        </w:rPr>
        <w:t>cy</w:t>
      </w:r>
      <w:proofErr w:type="spellEnd"/>
      <w:r>
        <w:rPr>
          <w:rFonts w:eastAsia="Calibri" w:cs="Calibri"/>
          <w:bCs/>
          <w:kern w:val="2"/>
          <w:sz w:val="24"/>
          <w:szCs w:val="24"/>
        </w:rPr>
        <w:t>).</w:t>
      </w:r>
    </w:p>
    <w:p w14:paraId="50C26D7F" w14:textId="77777777" w:rsidR="004C6924" w:rsidRDefault="004C6924" w:rsidP="004C6924">
      <w:pPr>
        <w:widowControl w:val="0"/>
        <w:numPr>
          <w:ilvl w:val="1"/>
          <w:numId w:val="45"/>
        </w:numPr>
        <w:tabs>
          <w:tab w:val="left" w:pos="426"/>
        </w:tabs>
        <w:spacing w:before="120" w:after="0" w:line="276" w:lineRule="auto"/>
        <w:ind w:left="0" w:firstLine="0"/>
        <w:textAlignment w:val="baseline"/>
        <w:rPr>
          <w:rFonts w:ascii="Calibri" w:eastAsia="Calibri" w:hAnsi="Calibri" w:cs="Calibri"/>
          <w:bCs/>
          <w:kern w:val="2"/>
          <w:sz w:val="24"/>
          <w:szCs w:val="24"/>
        </w:rPr>
      </w:pPr>
      <w:r>
        <w:rPr>
          <w:rFonts w:cs="Calibri"/>
          <w:sz w:val="24"/>
          <w:szCs w:val="24"/>
          <w:lang w:eastAsia="zh-CN" w:bidi="hi-IN"/>
        </w:rPr>
        <w:t>W przypadku wyboru naszej oferty podpiszę/my umowę zgodnie z projektowanymi postanowieniami umowy i wykonam/my zamówienie zgodnie z opisem przedmiotu zamówienia.</w:t>
      </w:r>
    </w:p>
    <w:p w14:paraId="4DEF7EB9" w14:textId="77777777" w:rsidR="004C6924" w:rsidRDefault="004C6924" w:rsidP="004C6924">
      <w:pPr>
        <w:widowControl w:val="0"/>
        <w:numPr>
          <w:ilvl w:val="1"/>
          <w:numId w:val="45"/>
        </w:numPr>
        <w:tabs>
          <w:tab w:val="left" w:pos="426"/>
        </w:tabs>
        <w:spacing w:before="60" w:after="0" w:line="276" w:lineRule="auto"/>
        <w:ind w:left="0" w:firstLine="0"/>
        <w:contextualSpacing/>
        <w:textAlignment w:val="baseline"/>
        <w:rPr>
          <w:rFonts w:ascii="Calibri" w:eastAsia="Calibri" w:hAnsi="Calibri" w:cs="Calibri"/>
          <w:bCs/>
          <w:kern w:val="2"/>
          <w:sz w:val="24"/>
          <w:szCs w:val="24"/>
        </w:rPr>
      </w:pPr>
      <w:r>
        <w:rPr>
          <w:rFonts w:eastAsia="NSimSun" w:cs="Calibri"/>
          <w:sz w:val="24"/>
          <w:szCs w:val="24"/>
          <w:shd w:val="clear" w:color="auto" w:fill="FFFFFF"/>
          <w:lang w:eastAsia="zh-CN" w:bidi="hi-IN"/>
        </w:rPr>
        <w:t>Oświadczam/my, że wykonam/my zamówienie zgodnie z wymaganiami określonymi w SWZ.</w:t>
      </w:r>
    </w:p>
    <w:p w14:paraId="77DD5406" w14:textId="77777777" w:rsidR="004C6924" w:rsidRDefault="004C6924" w:rsidP="004C6924">
      <w:pPr>
        <w:widowControl w:val="0"/>
        <w:numPr>
          <w:ilvl w:val="1"/>
          <w:numId w:val="45"/>
        </w:numPr>
        <w:tabs>
          <w:tab w:val="left" w:pos="426"/>
        </w:tabs>
        <w:spacing w:before="60" w:after="0" w:line="276" w:lineRule="auto"/>
        <w:ind w:left="0" w:firstLine="0"/>
        <w:contextualSpacing/>
        <w:textAlignment w:val="baseline"/>
        <w:rPr>
          <w:rFonts w:ascii="Calibri" w:eastAsia="Calibri" w:hAnsi="Calibri" w:cs="Calibri"/>
          <w:bCs/>
          <w:kern w:val="2"/>
          <w:sz w:val="24"/>
          <w:szCs w:val="24"/>
        </w:rPr>
      </w:pPr>
      <w:r>
        <w:rPr>
          <w:rFonts w:cs="Calibri"/>
          <w:sz w:val="24"/>
          <w:szCs w:val="24"/>
          <w:lang w:eastAsia="zh-CN" w:bidi="hi-IN"/>
        </w:rPr>
        <w:t>Oświadczam/my, że uważam/my się za związanych ofertą na czas wskazany w SWZ.</w:t>
      </w:r>
    </w:p>
    <w:p w14:paraId="00ED5BB3" w14:textId="77777777" w:rsidR="004C6924" w:rsidRDefault="004C6924" w:rsidP="004C6924">
      <w:pPr>
        <w:widowControl w:val="0"/>
        <w:numPr>
          <w:ilvl w:val="1"/>
          <w:numId w:val="45"/>
        </w:numPr>
        <w:tabs>
          <w:tab w:val="left" w:pos="426"/>
        </w:tabs>
        <w:spacing w:before="60" w:after="0" w:line="276" w:lineRule="auto"/>
        <w:ind w:left="0" w:firstLine="0"/>
        <w:contextualSpacing/>
        <w:textAlignment w:val="baseline"/>
        <w:rPr>
          <w:rFonts w:ascii="Calibri" w:eastAsia="Calibri" w:hAnsi="Calibri" w:cs="Calibri"/>
          <w:bCs/>
          <w:kern w:val="2"/>
          <w:sz w:val="24"/>
          <w:szCs w:val="24"/>
        </w:rPr>
      </w:pPr>
      <w:r>
        <w:rPr>
          <w:rFonts w:cs="Calibri"/>
          <w:sz w:val="24"/>
          <w:szCs w:val="24"/>
          <w:lang w:eastAsia="zh-CN" w:bidi="hi-IN"/>
        </w:rPr>
        <w:t>Oświadczam/my, że w trakcie sporządzania oferty stosowaliśmy się do postanowień SWZ i nie dokonaliśmy żadnych zmian w formularzach.</w:t>
      </w:r>
    </w:p>
    <w:p w14:paraId="2CE39CB3" w14:textId="77777777" w:rsidR="004C6924" w:rsidRDefault="004C6924" w:rsidP="004C6924">
      <w:pPr>
        <w:widowControl w:val="0"/>
        <w:numPr>
          <w:ilvl w:val="1"/>
          <w:numId w:val="45"/>
        </w:numPr>
        <w:tabs>
          <w:tab w:val="left" w:pos="426"/>
        </w:tabs>
        <w:spacing w:before="60" w:after="0" w:line="276" w:lineRule="auto"/>
        <w:ind w:left="0" w:firstLine="0"/>
        <w:contextualSpacing/>
        <w:textAlignment w:val="baseline"/>
        <w:rPr>
          <w:rFonts w:ascii="Calibri" w:eastAsia="Calibri" w:hAnsi="Calibri" w:cs="Calibri"/>
          <w:bCs/>
          <w:kern w:val="2"/>
          <w:sz w:val="24"/>
          <w:szCs w:val="24"/>
        </w:rPr>
      </w:pPr>
      <w:r>
        <w:rPr>
          <w:rFonts w:cs="Calibr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 w14:paraId="32FF3B1F" w14:textId="77777777" w:rsidR="004C6924" w:rsidRDefault="004C6924" w:rsidP="004C6924">
      <w:pPr>
        <w:widowControl w:val="0"/>
        <w:numPr>
          <w:ilvl w:val="1"/>
          <w:numId w:val="45"/>
        </w:numPr>
        <w:tabs>
          <w:tab w:val="left" w:pos="426"/>
        </w:tabs>
        <w:spacing w:before="60" w:after="0" w:line="276" w:lineRule="auto"/>
        <w:ind w:left="0" w:firstLine="0"/>
        <w:contextualSpacing/>
        <w:textAlignment w:val="baseline"/>
        <w:rPr>
          <w:rFonts w:ascii="Calibri" w:eastAsia="Calibri" w:hAnsi="Calibri" w:cs="Calibri"/>
          <w:bCs/>
          <w:kern w:val="2"/>
          <w:sz w:val="24"/>
          <w:szCs w:val="24"/>
        </w:rPr>
      </w:pPr>
      <w:r>
        <w:rPr>
          <w:rFonts w:cs="Calibr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 w14:paraId="048BED2B" w14:textId="77777777" w:rsidR="004C6924" w:rsidRDefault="004C6924" w:rsidP="004C6924">
      <w:pPr>
        <w:widowControl w:val="0"/>
        <w:numPr>
          <w:ilvl w:val="1"/>
          <w:numId w:val="45"/>
        </w:numPr>
        <w:tabs>
          <w:tab w:val="left" w:pos="567"/>
        </w:tabs>
        <w:spacing w:before="60" w:after="0" w:line="276" w:lineRule="auto"/>
        <w:ind w:left="0" w:firstLine="0"/>
        <w:contextualSpacing/>
        <w:textAlignment w:val="baseline"/>
        <w:rPr>
          <w:rFonts w:ascii="Calibri" w:eastAsia="Calibri" w:hAnsi="Calibri" w:cs="Calibri"/>
          <w:bCs/>
          <w:kern w:val="2"/>
          <w:sz w:val="24"/>
          <w:szCs w:val="24"/>
        </w:rPr>
      </w:pPr>
      <w:r>
        <w:rPr>
          <w:rFonts w:eastAsia="Times New Roman" w:cs="Calibri"/>
          <w:bCs/>
          <w:sz w:val="24"/>
          <w:szCs w:val="24"/>
        </w:rPr>
        <w:t xml:space="preserve">Czy Wykonawca jest: </w:t>
      </w:r>
    </w:p>
    <w:p w14:paraId="07163EBD" w14:textId="77777777" w:rsidR="004C6924" w:rsidRDefault="004C6924" w:rsidP="004C6924">
      <w:pPr>
        <w:pStyle w:val="Akapitzlist"/>
        <w:spacing w:after="0" w:line="276" w:lineRule="auto"/>
        <w:ind w:left="0"/>
        <w:rPr>
          <w:rFonts w:ascii="Calibri" w:hAnsi="Calibri" w:cs="Calibri"/>
          <w:color w:val="000000"/>
          <w:sz w:val="24"/>
          <w:szCs w:val="24"/>
        </w:rPr>
      </w:pPr>
      <w:r>
        <w:rPr>
          <w:rFonts w:eastAsia="Times New Roman" w:cs="Calibri"/>
          <w:bCs/>
          <w:sz w:val="24"/>
          <w:szCs w:val="24"/>
        </w:rPr>
        <w:t xml:space="preserve">a) mikroprzedsiębiorstwem </w:t>
      </w:r>
      <w:r>
        <w:rPr>
          <w:rFonts w:cs="Calibri"/>
          <w:color w:val="000000"/>
          <w:sz w:val="24"/>
          <w:szCs w:val="24"/>
        </w:rPr>
        <w:t>w rozumieniu ustawy z dnia 6 marca 2018 r. Prawo przedsiębiorców:</w:t>
      </w:r>
    </w:p>
    <w:p w14:paraId="7B7185A7" w14:textId="77777777" w:rsidR="004C6924" w:rsidRDefault="004C6924" w:rsidP="004C6924">
      <w:pPr>
        <w:tabs>
          <w:tab w:val="left" w:pos="426"/>
        </w:tabs>
        <w:spacing w:before="120" w:after="0" w:line="276" w:lineRule="auto"/>
        <w:rPr>
          <w:rFonts w:ascii="Calibri" w:hAnsi="Calibri" w:cs="Calibri"/>
          <w:sz w:val="24"/>
          <w:szCs w:val="24"/>
          <w:lang w:eastAsia="zh-CN" w:bidi="hi-IN"/>
        </w:rPr>
      </w:pPr>
      <w:r>
        <w:rPr>
          <w:rFonts w:cs="Calibri"/>
          <w:sz w:val="24"/>
          <w:szCs w:val="24"/>
          <w:lang w:eastAsia="zh-CN" w:bidi="hi-IN"/>
        </w:rPr>
        <w:lastRenderedPageBreak/>
        <w:t>(poniżej w tabeli Wykonawca przekreśla niewłaściwe):</w:t>
      </w:r>
    </w:p>
    <w:tbl>
      <w:tblPr>
        <w:tblW w:w="3402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</w:tblGrid>
      <w:tr w:rsidR="004C6924" w14:paraId="3C71A6AE" w14:textId="77777777" w:rsidTr="00F82C5C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4793" w14:textId="77777777" w:rsidR="004C6924" w:rsidRDefault="004C6924" w:rsidP="00F82C5C">
            <w:pPr>
              <w:pStyle w:val="Akapitzlist"/>
              <w:widowControl w:val="0"/>
              <w:tabs>
                <w:tab w:val="left" w:pos="-3479"/>
              </w:tabs>
              <w:spacing w:after="0" w:line="276" w:lineRule="auto"/>
              <w:ind w:left="360"/>
              <w:rPr>
                <w:rFonts w:ascii="Calibri" w:eastAsia="NSimSun" w:hAnsi="Calibri" w:cs="Calibr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/>
                <w:bCs/>
                <w:sz w:val="24"/>
                <w:szCs w:val="24"/>
                <w:shd w:val="clear" w:color="auto" w:fill="FFFFFF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A3DA" w14:textId="77777777" w:rsidR="004C6924" w:rsidRDefault="004C6924" w:rsidP="00F82C5C">
            <w:pPr>
              <w:pStyle w:val="Akapitzlist"/>
              <w:widowControl w:val="0"/>
              <w:tabs>
                <w:tab w:val="left" w:pos="-3479"/>
              </w:tabs>
              <w:spacing w:after="0" w:line="276" w:lineRule="auto"/>
              <w:ind w:left="0"/>
              <w:rPr>
                <w:rFonts w:ascii="Calibri" w:eastAsia="NSimSun" w:hAnsi="Calibri" w:cs="Calibr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/>
                <w:bCs/>
                <w:sz w:val="24"/>
                <w:szCs w:val="24"/>
                <w:shd w:val="clear" w:color="auto" w:fill="FFFFFF"/>
                <w:lang w:eastAsia="zh-CN" w:bidi="hi-IN"/>
              </w:rPr>
              <w:t>NIE</w:t>
            </w:r>
          </w:p>
        </w:tc>
      </w:tr>
    </w:tbl>
    <w:p w14:paraId="6F143BCC" w14:textId="77777777" w:rsidR="004C6924" w:rsidRDefault="004C6924" w:rsidP="004C6924">
      <w:pPr>
        <w:widowControl w:val="0"/>
        <w:tabs>
          <w:tab w:val="left" w:pos="284"/>
        </w:tabs>
        <w:spacing w:before="240" w:after="0" w:line="276" w:lineRule="auto"/>
        <w:textAlignment w:val="baseline"/>
        <w:rPr>
          <w:rFonts w:ascii="Calibri" w:hAnsi="Calibri" w:cs="Calibri"/>
          <w:sz w:val="24"/>
          <w:szCs w:val="24"/>
        </w:rPr>
      </w:pPr>
      <w:r>
        <w:rPr>
          <w:rFonts w:eastAsia="Times New Roman" w:cs="Calibri"/>
          <w:bCs/>
          <w:sz w:val="24"/>
          <w:szCs w:val="24"/>
        </w:rPr>
        <w:t>b) małym przedsiębiorstwem</w:t>
      </w:r>
      <w:r>
        <w:rPr>
          <w:rFonts w:cs="Calibri"/>
          <w:sz w:val="24"/>
          <w:szCs w:val="24"/>
        </w:rPr>
        <w:t xml:space="preserve"> w rozumieniu ustawy z dnia 6 marca 2018 r. Prawo przedsiębiorców:</w:t>
      </w:r>
    </w:p>
    <w:p w14:paraId="7646F219" w14:textId="77777777" w:rsidR="004C6924" w:rsidRDefault="004C6924" w:rsidP="004C6924">
      <w:pPr>
        <w:tabs>
          <w:tab w:val="left" w:pos="284"/>
        </w:tabs>
        <w:spacing w:before="120" w:after="0" w:line="276" w:lineRule="auto"/>
        <w:rPr>
          <w:rFonts w:ascii="Calibri" w:hAnsi="Calibri" w:cs="Calibri"/>
          <w:sz w:val="24"/>
          <w:szCs w:val="24"/>
          <w:lang w:eastAsia="zh-CN" w:bidi="hi-IN"/>
        </w:rPr>
      </w:pPr>
      <w:r>
        <w:rPr>
          <w:rFonts w:cs="Calibri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</w:tblGrid>
      <w:tr w:rsidR="004C6924" w14:paraId="560608DF" w14:textId="77777777" w:rsidTr="00F82C5C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A5FD" w14:textId="77777777" w:rsidR="004C6924" w:rsidRDefault="004C6924" w:rsidP="00F82C5C">
            <w:pPr>
              <w:pStyle w:val="Akapitzlist"/>
              <w:widowControl w:val="0"/>
              <w:tabs>
                <w:tab w:val="left" w:pos="-3479"/>
              </w:tabs>
              <w:spacing w:after="0" w:line="276" w:lineRule="auto"/>
              <w:ind w:left="360"/>
              <w:rPr>
                <w:rFonts w:ascii="Calibri" w:eastAsia="NSimSun" w:hAnsi="Calibri" w:cs="Calibr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/>
                <w:bCs/>
                <w:sz w:val="24"/>
                <w:szCs w:val="24"/>
                <w:shd w:val="clear" w:color="auto" w:fill="FFFFFF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6ACF5" w14:textId="77777777" w:rsidR="004C6924" w:rsidRDefault="004C6924" w:rsidP="00F82C5C">
            <w:pPr>
              <w:pStyle w:val="Akapitzlist"/>
              <w:widowControl w:val="0"/>
              <w:tabs>
                <w:tab w:val="left" w:pos="-3479"/>
              </w:tabs>
              <w:spacing w:after="0" w:line="276" w:lineRule="auto"/>
              <w:ind w:left="0"/>
              <w:rPr>
                <w:rFonts w:ascii="Calibri" w:eastAsia="NSimSun" w:hAnsi="Calibri" w:cs="Calibr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/>
                <w:bCs/>
                <w:sz w:val="24"/>
                <w:szCs w:val="24"/>
                <w:shd w:val="clear" w:color="auto" w:fill="FFFFFF"/>
                <w:lang w:eastAsia="zh-CN" w:bidi="hi-IN"/>
              </w:rPr>
              <w:t>NIE</w:t>
            </w:r>
          </w:p>
        </w:tc>
      </w:tr>
    </w:tbl>
    <w:p w14:paraId="408F32FF" w14:textId="77777777" w:rsidR="004C6924" w:rsidRDefault="004C6924" w:rsidP="004C6924">
      <w:pPr>
        <w:widowControl w:val="0"/>
        <w:tabs>
          <w:tab w:val="left" w:pos="1134"/>
        </w:tabs>
        <w:spacing w:before="240" w:after="0" w:line="276" w:lineRule="auto"/>
        <w:textAlignment w:val="baseline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  <w:lang w:eastAsia="zh-CN" w:bidi="hi-IN"/>
        </w:rPr>
        <w:t>c) średnim przedsiębiorstwem w rozumieniu ustawy z dnia 6 marca 2018 r. Prawo</w:t>
      </w:r>
      <w:r>
        <w:rPr>
          <w:rFonts w:cs="Calibri"/>
          <w:sz w:val="24"/>
          <w:szCs w:val="24"/>
        </w:rPr>
        <w:t xml:space="preserve"> przedsiębiorców:</w:t>
      </w:r>
    </w:p>
    <w:p w14:paraId="50A42E43" w14:textId="77777777" w:rsidR="004C6924" w:rsidRDefault="004C6924" w:rsidP="004C6924">
      <w:pPr>
        <w:spacing w:before="120" w:after="0" w:line="276" w:lineRule="auto"/>
        <w:ind w:left="992"/>
        <w:rPr>
          <w:rFonts w:ascii="Calibri" w:hAnsi="Calibri" w:cs="Calibri"/>
          <w:sz w:val="24"/>
          <w:szCs w:val="24"/>
          <w:lang w:eastAsia="zh-CN" w:bidi="hi-IN"/>
        </w:rPr>
      </w:pPr>
      <w:r>
        <w:rPr>
          <w:rFonts w:cs="Calibri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</w:tblGrid>
      <w:tr w:rsidR="004C6924" w14:paraId="08089EF0" w14:textId="77777777" w:rsidTr="00F82C5C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A112" w14:textId="77777777" w:rsidR="004C6924" w:rsidRDefault="004C6924" w:rsidP="00F82C5C">
            <w:pPr>
              <w:pStyle w:val="Akapitzlist"/>
              <w:widowControl w:val="0"/>
              <w:tabs>
                <w:tab w:val="left" w:pos="-3479"/>
              </w:tabs>
              <w:spacing w:after="0" w:line="276" w:lineRule="auto"/>
              <w:ind w:left="360"/>
              <w:rPr>
                <w:rFonts w:ascii="Calibri" w:eastAsia="NSimSun" w:hAnsi="Calibri" w:cs="Calibr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/>
                <w:bCs/>
                <w:sz w:val="24"/>
                <w:szCs w:val="24"/>
                <w:shd w:val="clear" w:color="auto" w:fill="FFFFFF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1C7C" w14:textId="77777777" w:rsidR="004C6924" w:rsidRDefault="004C6924" w:rsidP="00F82C5C">
            <w:pPr>
              <w:pStyle w:val="Akapitzlist"/>
              <w:widowControl w:val="0"/>
              <w:tabs>
                <w:tab w:val="left" w:pos="-3479"/>
              </w:tabs>
              <w:spacing w:after="0" w:line="276" w:lineRule="auto"/>
              <w:ind w:left="0"/>
              <w:rPr>
                <w:rFonts w:ascii="Calibri" w:eastAsia="NSimSun" w:hAnsi="Calibri" w:cs="Calibr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/>
                <w:bCs/>
                <w:sz w:val="24"/>
                <w:szCs w:val="24"/>
                <w:shd w:val="clear" w:color="auto" w:fill="FFFFFF"/>
                <w:lang w:eastAsia="zh-CN" w:bidi="hi-IN"/>
              </w:rPr>
              <w:t>NIE</w:t>
            </w:r>
          </w:p>
        </w:tc>
      </w:tr>
    </w:tbl>
    <w:p w14:paraId="4DC60127" w14:textId="77777777" w:rsidR="004C6924" w:rsidRDefault="004C6924" w:rsidP="004C6924">
      <w:pPr>
        <w:widowControl w:val="0"/>
        <w:tabs>
          <w:tab w:val="left" w:pos="567"/>
        </w:tabs>
        <w:spacing w:before="60" w:after="0" w:line="276" w:lineRule="auto"/>
        <w:ind w:left="567"/>
        <w:contextualSpacing/>
        <w:textAlignment w:val="baseline"/>
        <w:rPr>
          <w:rFonts w:ascii="Calibri" w:eastAsia="Times New Roman" w:hAnsi="Calibri" w:cs="Calibri"/>
          <w:bCs/>
          <w:sz w:val="24"/>
          <w:szCs w:val="24"/>
        </w:rPr>
      </w:pPr>
    </w:p>
    <w:p w14:paraId="40271633" w14:textId="77777777" w:rsidR="004C6924" w:rsidRDefault="004C6924" w:rsidP="004C6924">
      <w:pPr>
        <w:widowControl w:val="0"/>
        <w:numPr>
          <w:ilvl w:val="1"/>
          <w:numId w:val="45"/>
        </w:numPr>
        <w:tabs>
          <w:tab w:val="left" w:pos="567"/>
        </w:tabs>
        <w:spacing w:before="60" w:after="0" w:line="276" w:lineRule="auto"/>
        <w:ind w:left="0" w:firstLine="0"/>
        <w:contextualSpacing/>
        <w:textAlignment w:val="baseline"/>
        <w:rPr>
          <w:rFonts w:ascii="Calibri" w:eastAsia="Times New Roman" w:hAnsi="Calibri" w:cs="Calibri"/>
          <w:bCs/>
          <w:sz w:val="24"/>
          <w:szCs w:val="24"/>
        </w:rPr>
      </w:pPr>
      <w:r>
        <w:rPr>
          <w:rFonts w:eastAsia="Times New Roman" w:cs="Calibri"/>
          <w:bCs/>
          <w:sz w:val="24"/>
          <w:szCs w:val="24"/>
        </w:rPr>
        <w:t xml:space="preserve">Oświadczam/my, że wybór mojej/naszej oferty prowadzi do powstania u Zamawiającego obowiązku podatkowego zgodnie z przepisami o podatku od towarów i usług: </w:t>
      </w:r>
    </w:p>
    <w:p w14:paraId="368B84FC" w14:textId="77777777" w:rsidR="004C6924" w:rsidRDefault="004C6924" w:rsidP="004C6924">
      <w:pPr>
        <w:spacing w:before="120" w:after="0" w:line="276" w:lineRule="auto"/>
        <w:rPr>
          <w:rFonts w:ascii="Calibri" w:hAnsi="Calibri" w:cs="Calibri"/>
          <w:sz w:val="24"/>
          <w:szCs w:val="24"/>
          <w:lang w:eastAsia="zh-CN" w:bidi="hi-IN"/>
        </w:rPr>
      </w:pPr>
      <w:r>
        <w:rPr>
          <w:rFonts w:cs="Calibri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</w:tblGrid>
      <w:tr w:rsidR="004C6924" w14:paraId="44D220C1" w14:textId="77777777" w:rsidTr="00F82C5C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84F3" w14:textId="77777777" w:rsidR="004C6924" w:rsidRDefault="004C6924" w:rsidP="00F82C5C">
            <w:pPr>
              <w:pStyle w:val="Akapitzlist"/>
              <w:widowControl w:val="0"/>
              <w:tabs>
                <w:tab w:val="left" w:pos="-3479"/>
              </w:tabs>
              <w:spacing w:after="0" w:line="276" w:lineRule="auto"/>
              <w:ind w:left="360"/>
              <w:rPr>
                <w:rFonts w:ascii="Calibri" w:eastAsia="NSimSun" w:hAnsi="Calibri" w:cs="Calibr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/>
                <w:bCs/>
                <w:sz w:val="24"/>
                <w:szCs w:val="24"/>
                <w:shd w:val="clear" w:color="auto" w:fill="FFFFFF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2A1B" w14:textId="77777777" w:rsidR="004C6924" w:rsidRDefault="004C6924" w:rsidP="00F82C5C">
            <w:pPr>
              <w:pStyle w:val="Akapitzlist"/>
              <w:widowControl w:val="0"/>
              <w:tabs>
                <w:tab w:val="left" w:pos="-3479"/>
              </w:tabs>
              <w:spacing w:after="0" w:line="276" w:lineRule="auto"/>
              <w:ind w:left="0"/>
              <w:rPr>
                <w:rFonts w:ascii="Calibri" w:eastAsia="NSimSun" w:hAnsi="Calibri" w:cs="Calibr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/>
                <w:bCs/>
                <w:sz w:val="24"/>
                <w:szCs w:val="24"/>
                <w:shd w:val="clear" w:color="auto" w:fill="FFFFFF"/>
                <w:lang w:eastAsia="zh-CN" w:bidi="hi-IN"/>
              </w:rPr>
              <w:t>NIE</w:t>
            </w:r>
          </w:p>
        </w:tc>
      </w:tr>
    </w:tbl>
    <w:p w14:paraId="4C3F68E0" w14:textId="77777777" w:rsidR="004C6924" w:rsidRDefault="004C6924" w:rsidP="004C6924">
      <w:pPr>
        <w:widowControl w:val="0"/>
        <w:tabs>
          <w:tab w:val="left" w:pos="-3479"/>
        </w:tabs>
        <w:spacing w:after="120" w:line="276" w:lineRule="auto"/>
        <w:rPr>
          <w:rFonts w:ascii="Calibri" w:eastAsia="NSimSun" w:hAnsi="Calibri" w:cs="Calibri"/>
          <w:sz w:val="24"/>
          <w:szCs w:val="24"/>
          <w:shd w:val="clear" w:color="auto" w:fill="FFFFFF"/>
          <w:lang w:eastAsia="zh-CN" w:bidi="hi-IN"/>
        </w:rPr>
      </w:pPr>
    </w:p>
    <w:p w14:paraId="37A72E45" w14:textId="77777777" w:rsidR="004C6924" w:rsidRDefault="004C6924" w:rsidP="004C6924">
      <w:pPr>
        <w:widowControl w:val="0"/>
        <w:tabs>
          <w:tab w:val="left" w:pos="-3479"/>
        </w:tabs>
        <w:spacing w:after="120" w:line="276" w:lineRule="auto"/>
        <w:rPr>
          <w:rFonts w:ascii="Calibri" w:eastAsia="Times New Roman" w:hAnsi="Calibri" w:cs="Calibri"/>
          <w:sz w:val="24"/>
          <w:szCs w:val="24"/>
          <w:highlight w:val="white"/>
          <w:lang w:eastAsia="zh-CN" w:bidi="hi-IN"/>
        </w:rPr>
      </w:pPr>
      <w:r>
        <w:rPr>
          <w:rFonts w:eastAsia="NSimSun" w:cs="Calibri"/>
          <w:sz w:val="24"/>
          <w:szCs w:val="24"/>
          <w:shd w:val="clear" w:color="auto" w:fill="FFFFFF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/>
          <w:sz w:val="24"/>
          <w:szCs w:val="24"/>
          <w:shd w:val="clear" w:color="auto" w:fill="FFFFFF"/>
          <w:lang w:eastAsia="zh-CN" w:bidi="hi-IN"/>
        </w:rPr>
        <w:t>nazwę (rodzaj) towaru lub usługi, których dostawa lub świadczenie będzie prowadzić do powstania u Zamawiającego obowiązku podatkowego zgodnie z przepisami o podatku od towarów i usług, wartość tego towaru lub usługi bez kwoty podatku oraz stawki podatku od towarów i usług, która zgodnie z  wiedzą Wykonawcy będzie miała zastosowanie.</w:t>
      </w:r>
    </w:p>
    <w:tbl>
      <w:tblPr>
        <w:tblW w:w="8335" w:type="dxa"/>
        <w:tblLayout w:type="fixed"/>
        <w:tblLook w:val="04A0" w:firstRow="1" w:lastRow="0" w:firstColumn="1" w:lastColumn="0" w:noHBand="0" w:noVBand="1"/>
      </w:tblPr>
      <w:tblGrid>
        <w:gridCol w:w="3113"/>
        <w:gridCol w:w="2608"/>
        <w:gridCol w:w="2614"/>
      </w:tblGrid>
      <w:tr w:rsidR="004C6924" w14:paraId="4A58B93F" w14:textId="77777777" w:rsidTr="004C6924">
        <w:trPr>
          <w:trHeight w:val="1068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DF31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Times New Roman" w:hAnsi="Calibri" w:cs="Calibr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/>
                <w:sz w:val="24"/>
                <w:szCs w:val="24"/>
                <w:shd w:val="clear" w:color="auto" w:fill="FFFFFF"/>
                <w:lang w:eastAsia="zh-CN" w:bidi="hi-IN"/>
              </w:rPr>
              <w:t>nazwa (rodzaj) towaru lub usługi: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1146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Times New Roman" w:hAnsi="Calibri" w:cs="Calibr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/>
                <w:sz w:val="24"/>
                <w:szCs w:val="24"/>
                <w:shd w:val="clear" w:color="auto" w:fill="FFFFFF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D1C864A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Times New Roman" w:hAnsi="Calibri" w:cs="Calibr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/>
                <w:sz w:val="24"/>
                <w:szCs w:val="24"/>
                <w:shd w:val="clear" w:color="auto" w:fill="FFFFFF"/>
                <w:lang w:eastAsia="zh-CN" w:bidi="hi-IN"/>
              </w:rPr>
              <w:t>stawka podatku VAT, która wg. Wykonawcy będzie miała zastosowanie (%)</w:t>
            </w:r>
          </w:p>
        </w:tc>
      </w:tr>
      <w:tr w:rsidR="004C6924" w14:paraId="33E07390" w14:textId="77777777" w:rsidTr="004C692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7832C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Times New Roman" w:hAnsi="Calibri" w:cs="Calibri"/>
                <w:sz w:val="24"/>
                <w:szCs w:val="24"/>
                <w:highlight w:val="white"/>
                <w:lang w:eastAsia="zh-CN" w:bidi="hi-IN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0E4B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Times New Roman" w:hAnsi="Calibri" w:cs="Calibr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/>
                <w:sz w:val="24"/>
                <w:szCs w:val="24"/>
                <w:shd w:val="clear" w:color="auto" w:fill="FFFFFF"/>
                <w:lang w:eastAsia="zh-CN" w:bidi="hi-IN"/>
              </w:rPr>
              <w:t>zł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02312EE3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Times New Roman" w:hAnsi="Calibri" w:cs="Calibr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/>
                <w:sz w:val="24"/>
                <w:szCs w:val="24"/>
                <w:shd w:val="clear" w:color="auto" w:fill="FFFFFF"/>
                <w:lang w:eastAsia="zh-CN" w:bidi="hi-IN"/>
              </w:rPr>
              <w:t>%</w:t>
            </w:r>
          </w:p>
        </w:tc>
      </w:tr>
      <w:tr w:rsidR="004C6924" w14:paraId="44FA1C8F" w14:textId="77777777" w:rsidTr="004C692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1E87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Times New Roman" w:hAnsi="Calibri" w:cs="Calibri"/>
                <w:sz w:val="24"/>
                <w:szCs w:val="24"/>
                <w:highlight w:val="white"/>
                <w:lang w:eastAsia="zh-CN" w:bidi="hi-IN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E8E6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Times New Roman" w:hAnsi="Calibri" w:cs="Calibr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/>
                <w:sz w:val="24"/>
                <w:szCs w:val="24"/>
                <w:shd w:val="clear" w:color="auto" w:fill="FFFFFF"/>
                <w:lang w:eastAsia="zh-CN" w:bidi="hi-IN"/>
              </w:rPr>
              <w:t>zł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13E4A0D1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Times New Roman" w:hAnsi="Calibri" w:cs="Calibr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/>
                <w:sz w:val="24"/>
                <w:szCs w:val="24"/>
                <w:shd w:val="clear" w:color="auto" w:fill="FFFFFF"/>
                <w:lang w:eastAsia="zh-CN" w:bidi="hi-IN"/>
              </w:rPr>
              <w:t>%</w:t>
            </w:r>
          </w:p>
        </w:tc>
      </w:tr>
    </w:tbl>
    <w:p w14:paraId="4A26815A" w14:textId="77777777" w:rsidR="004C6924" w:rsidRDefault="004C6924" w:rsidP="004C6924">
      <w:pPr>
        <w:widowControl w:val="0"/>
        <w:numPr>
          <w:ilvl w:val="1"/>
          <w:numId w:val="45"/>
        </w:numPr>
        <w:spacing w:before="120" w:after="0" w:line="276" w:lineRule="auto"/>
        <w:ind w:left="0" w:firstLine="0"/>
        <w:textAlignment w:val="baseline"/>
        <w:rPr>
          <w:rFonts w:ascii="Calibri" w:eastAsia="Times New Roman" w:hAnsi="Calibri" w:cs="Calibri"/>
          <w:bCs/>
          <w:sz w:val="24"/>
          <w:szCs w:val="24"/>
        </w:rPr>
      </w:pPr>
      <w:r>
        <w:rPr>
          <w:rFonts w:eastAsia="Times New Roman" w:cs="Calibri"/>
          <w:bCs/>
          <w:sz w:val="24"/>
          <w:szCs w:val="24"/>
        </w:rPr>
        <w:t>Oświadczam/my, że wypełniłem/liśmy obowiązki informacyjne przewidziane w art. 13 lub art. 14 RODO wobec osób fizycznych, od których dane osobowe bezpośrednio lub pośrednio pozyskałem w celu ubiegania się o udzielenie zamówienia publicznego w niniejszym postępowaniu.</w:t>
      </w:r>
    </w:p>
    <w:p w14:paraId="423D26A6" w14:textId="77777777" w:rsidR="004C6924" w:rsidRDefault="004C6924" w:rsidP="004C6924">
      <w:pPr>
        <w:widowControl w:val="0"/>
        <w:tabs>
          <w:tab w:val="left" w:pos="284"/>
        </w:tabs>
        <w:spacing w:before="120" w:after="0" w:line="276" w:lineRule="auto"/>
        <w:rPr>
          <w:rFonts w:ascii="Calibri" w:hAnsi="Calibri" w:cs="Calibri"/>
          <w:sz w:val="24"/>
          <w:szCs w:val="24"/>
        </w:rPr>
      </w:pPr>
      <w:r>
        <w:rPr>
          <w:rFonts w:eastAsia="NSimSun" w:cs="Calibri"/>
          <w:bCs/>
          <w:sz w:val="24"/>
          <w:szCs w:val="24"/>
          <w:lang w:eastAsia="zh-CN" w:bidi="hi-IN"/>
        </w:rPr>
        <w:t>Powyższego oświadczenia nie składa się w sytuacji, gdy wykonawca nie przekazuje</w:t>
      </w:r>
      <w:r>
        <w:rPr>
          <w:rFonts w:eastAsia="NSimSun" w:cs="Calibri"/>
          <w:bCs/>
          <w:sz w:val="24"/>
          <w:szCs w:val="24"/>
          <w:shd w:val="clear" w:color="auto" w:fill="FFFFFF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 w14:paraId="3F0076B0" w14:textId="77777777" w:rsidR="004C6924" w:rsidRDefault="004C6924" w:rsidP="004C6924">
      <w:pPr>
        <w:widowControl w:val="0"/>
        <w:tabs>
          <w:tab w:val="left" w:pos="284"/>
        </w:tabs>
        <w:spacing w:before="120" w:after="0" w:line="276" w:lineRule="auto"/>
        <w:rPr>
          <w:rFonts w:ascii="Calibri" w:eastAsia="NSimSun" w:hAnsi="Calibri" w:cs="Calibri"/>
          <w:bCs/>
          <w:sz w:val="24"/>
          <w:szCs w:val="24"/>
          <w:highlight w:val="white"/>
          <w:lang w:eastAsia="zh-CN" w:bidi="hi-IN"/>
        </w:rPr>
      </w:pPr>
      <w:r>
        <w:rPr>
          <w:rFonts w:cs="Calibri"/>
          <w:sz w:val="24"/>
          <w:szCs w:val="24"/>
        </w:rPr>
        <w:t>Wskazany powyżej skrót RODO</w:t>
      </w:r>
      <w:r>
        <w:rPr>
          <w:rFonts w:eastAsia="NSimSun" w:cs="Calibri"/>
          <w:bCs/>
          <w:sz w:val="24"/>
          <w:szCs w:val="24"/>
          <w:shd w:val="clear" w:color="auto" w:fill="FFFFFF"/>
          <w:lang w:eastAsia="zh-CN" w:bidi="hi-IN"/>
        </w:rPr>
        <w:t xml:space="preserve"> odnosi się do Rozporządzenie Parlamentu Europejskiego i </w:t>
      </w:r>
      <w:r>
        <w:rPr>
          <w:rFonts w:eastAsia="NSimSun" w:cs="Calibri"/>
          <w:bCs/>
          <w:sz w:val="24"/>
          <w:szCs w:val="24"/>
          <w:shd w:val="clear" w:color="auto" w:fill="FFFFFF"/>
          <w:lang w:eastAsia="zh-CN" w:bidi="hi-IN"/>
        </w:rPr>
        <w:lastRenderedPageBreak/>
        <w:t xml:space="preserve">Rady (UE) 2016/679 z dnia 27 kwietnia 2016 r. w sprawie ochrony osób fizycznych w związku z przetwarzaniem danych osobowych i w sprawie swobodnego przepływu takich danych oraz uchylenia dyrektywy 95/46/WE (ogólne rozporządzenie o ochronie danych) (Dz. Urz. UE L 119 z 04.05.2016, str. 1). </w:t>
      </w:r>
    </w:p>
    <w:p w14:paraId="0FD60340" w14:textId="77777777" w:rsidR="004C6924" w:rsidRDefault="004C6924" w:rsidP="004C6924">
      <w:pPr>
        <w:widowControl w:val="0"/>
        <w:numPr>
          <w:ilvl w:val="1"/>
          <w:numId w:val="45"/>
        </w:numPr>
        <w:tabs>
          <w:tab w:val="left" w:pos="284"/>
        </w:tabs>
        <w:spacing w:before="60" w:after="0" w:line="276" w:lineRule="auto"/>
        <w:ind w:left="0" w:firstLine="0"/>
        <w:contextualSpacing/>
        <w:textAlignment w:val="baseline"/>
        <w:rPr>
          <w:rFonts w:ascii="Calibri" w:eastAsia="Times New Roman" w:hAnsi="Calibri" w:cs="Calibri"/>
          <w:bCs/>
          <w:sz w:val="24"/>
          <w:szCs w:val="24"/>
        </w:rPr>
      </w:pPr>
      <w:r>
        <w:rPr>
          <w:rFonts w:eastAsia="Times New Roman" w:cs="Calibri"/>
          <w:bCs/>
          <w:sz w:val="24"/>
          <w:szCs w:val="24"/>
        </w:rPr>
        <w:t xml:space="preserve">Wnioskuję ponadto, aby Zamawiający, stosownie do uprawnienia przywołanego w rozdziale 10 pkt 2.2. </w:t>
      </w:r>
      <w:proofErr w:type="spellStart"/>
      <w:r>
        <w:rPr>
          <w:rFonts w:eastAsia="Times New Roman" w:cs="Calibri"/>
          <w:bCs/>
          <w:sz w:val="24"/>
          <w:szCs w:val="24"/>
        </w:rPr>
        <w:t>ppkt</w:t>
      </w:r>
      <w:proofErr w:type="spellEnd"/>
      <w:r>
        <w:rPr>
          <w:rFonts w:eastAsia="Times New Roman" w:cs="Calibri"/>
          <w:bCs/>
          <w:sz w:val="24"/>
          <w:szCs w:val="24"/>
        </w:rPr>
        <w:t xml:space="preserve"> 3) SWZ samodzielnie pobrał informacje zawarte w bezpłatnych i ogólnodostępnych bazach danych, tj. odpowiednio informacje z Krajowego Rejestru Sądowego i/lub Centralnej Ewidencji Informacji o Działalności Gospodarczej.</w:t>
      </w:r>
    </w:p>
    <w:p w14:paraId="20476267" w14:textId="77777777" w:rsidR="004C6924" w:rsidRDefault="004C6924" w:rsidP="004C6924">
      <w:pPr>
        <w:widowControl w:val="0"/>
        <w:spacing w:before="60" w:after="0" w:line="276" w:lineRule="auto"/>
        <w:textAlignment w:val="baseline"/>
        <w:rPr>
          <w:rFonts w:ascii="Calibri" w:eastAsia="Times New Roman" w:hAnsi="Calibri" w:cs="Calibri"/>
          <w:bCs/>
          <w:sz w:val="24"/>
          <w:szCs w:val="24"/>
        </w:rPr>
      </w:pPr>
    </w:p>
    <w:p w14:paraId="6D96CD13" w14:textId="77777777" w:rsidR="004C6924" w:rsidRDefault="004C6924" w:rsidP="004C6924">
      <w:pPr>
        <w:widowControl w:val="0"/>
        <w:spacing w:before="60" w:after="0" w:line="276" w:lineRule="auto"/>
        <w:textAlignment w:val="baseline"/>
        <w:rPr>
          <w:rFonts w:ascii="Calibri" w:eastAsia="Times New Roman" w:hAnsi="Calibri" w:cs="Calibri"/>
          <w:bCs/>
          <w:sz w:val="24"/>
          <w:szCs w:val="24"/>
        </w:rPr>
      </w:pPr>
      <w:r>
        <w:rPr>
          <w:rFonts w:eastAsia="Times New Roman" w:cs="Calibri"/>
          <w:bCs/>
          <w:sz w:val="24"/>
          <w:szCs w:val="24"/>
        </w:rPr>
        <w:t>3. Spis załączników do oferty:</w:t>
      </w:r>
    </w:p>
    <w:p w14:paraId="4D4652EE" w14:textId="77777777" w:rsidR="004C6924" w:rsidRDefault="004C6924" w:rsidP="004C6924">
      <w:pPr>
        <w:pStyle w:val="Akapitzlist"/>
        <w:keepNext/>
        <w:keepLines/>
        <w:numPr>
          <w:ilvl w:val="1"/>
          <w:numId w:val="47"/>
        </w:numPr>
        <w:tabs>
          <w:tab w:val="left" w:pos="426"/>
        </w:tabs>
        <w:spacing w:before="120" w:after="0" w:line="276" w:lineRule="auto"/>
        <w:ind w:left="0" w:firstLine="0"/>
        <w:textAlignment w:val="baseline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  <w:t>Oświadczenie Wykonawcy o braku podstaw wykluczenia,</w:t>
      </w:r>
    </w:p>
    <w:p w14:paraId="1DE84636" w14:textId="77777777" w:rsidR="004C6924" w:rsidRDefault="004C6924" w:rsidP="004C6924">
      <w:pPr>
        <w:pStyle w:val="Akapitzlist"/>
        <w:keepNext/>
        <w:keepLines/>
        <w:numPr>
          <w:ilvl w:val="1"/>
          <w:numId w:val="47"/>
        </w:numPr>
        <w:tabs>
          <w:tab w:val="left" w:pos="426"/>
        </w:tabs>
        <w:spacing w:before="120" w:after="0" w:line="276" w:lineRule="auto"/>
        <w:ind w:left="0" w:firstLine="0"/>
        <w:textAlignment w:val="baseline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eastAsia="Times New Roman" w:cs="Calibri"/>
          <w:color w:val="000000" w:themeColor="text1"/>
          <w:sz w:val="24"/>
          <w:szCs w:val="24"/>
          <w:shd w:val="clear" w:color="auto" w:fill="FFFFFF"/>
        </w:rPr>
        <w:t>Pełnomocnictwo (jeżeli dotyczy),</w:t>
      </w:r>
    </w:p>
    <w:p w14:paraId="72DA3F9C" w14:textId="77777777" w:rsidR="004C6924" w:rsidRDefault="004C6924" w:rsidP="004C6924">
      <w:pPr>
        <w:pStyle w:val="Akapitzlist"/>
        <w:keepNext/>
        <w:keepLines/>
        <w:numPr>
          <w:ilvl w:val="1"/>
          <w:numId w:val="47"/>
        </w:numPr>
        <w:tabs>
          <w:tab w:val="left" w:pos="426"/>
        </w:tabs>
        <w:spacing w:before="120" w:after="0" w:line="276" w:lineRule="auto"/>
        <w:ind w:left="0" w:firstLine="0"/>
        <w:textAlignment w:val="baseline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eastAsia="Times New Roman" w:cs="Calibri"/>
          <w:sz w:val="24"/>
          <w:szCs w:val="24"/>
          <w:shd w:val="clear" w:color="auto" w:fill="FFFFFF"/>
        </w:rPr>
        <w:t>Dokumenty dotyczące równoważności (jeżeli dotyczy),</w:t>
      </w:r>
    </w:p>
    <w:p w14:paraId="39C73424" w14:textId="77777777" w:rsidR="004C6924" w:rsidRDefault="004C6924" w:rsidP="004C6924">
      <w:pPr>
        <w:pStyle w:val="Akapitzlist"/>
        <w:keepNext/>
        <w:keepLines/>
        <w:spacing w:before="120" w:after="0" w:line="276" w:lineRule="auto"/>
        <w:ind w:left="360"/>
        <w:textAlignment w:val="baseline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2A281548" w14:textId="77777777" w:rsidR="004C6924" w:rsidRDefault="004C6924" w:rsidP="004C6924">
      <w:pPr>
        <w:keepNext/>
        <w:keepLines/>
        <w:tabs>
          <w:tab w:val="left" w:pos="-5116"/>
        </w:tabs>
        <w:spacing w:before="120" w:after="0" w:line="276" w:lineRule="auto"/>
        <w:textAlignment w:val="baseline"/>
        <w:rPr>
          <w:rFonts w:ascii="Calibri" w:hAnsi="Calibri" w:cs="Calibri"/>
          <w:color w:val="000000" w:themeColor="text1"/>
          <w:sz w:val="24"/>
          <w:szCs w:val="24"/>
          <w:lang w:eastAsia="zh-CN" w:bidi="hi-IN"/>
        </w:rPr>
      </w:pPr>
      <w:r>
        <w:rPr>
          <w:rFonts w:cs="Calibri"/>
          <w:color w:val="000000" w:themeColor="text1"/>
          <w:sz w:val="24"/>
          <w:szCs w:val="24"/>
          <w:lang w:eastAsia="zh-CN" w:bidi="hi-IN"/>
        </w:rPr>
        <w:t xml:space="preserve">Kwalifikowany podpis elektroniczny, </w:t>
      </w:r>
      <w:r>
        <w:rPr>
          <w:rFonts w:cs="Calibri"/>
          <w:color w:val="000000" w:themeColor="text1"/>
          <w:sz w:val="24"/>
          <w:szCs w:val="24"/>
        </w:rPr>
        <w:t>podpis zaufany lub podpis osobisty</w:t>
      </w:r>
      <w:r>
        <w:rPr>
          <w:rFonts w:cs="Calibri"/>
          <w:color w:val="000000" w:themeColor="text1"/>
          <w:sz w:val="24"/>
          <w:szCs w:val="24"/>
          <w:lang w:eastAsia="zh-CN" w:bidi="hi-IN"/>
        </w:rPr>
        <w:t xml:space="preserve"> osoby uprawnionej bądź osób uprawnionych do występowania w imieniu Wykonawcy.</w:t>
      </w:r>
    </w:p>
    <w:p w14:paraId="5EC53A94" w14:textId="77777777" w:rsidR="004C6924" w:rsidRDefault="004C6924" w:rsidP="004C6924">
      <w:pPr>
        <w:spacing w:after="0" w:line="240" w:lineRule="auto"/>
        <w:rPr>
          <w:rFonts w:ascii="Calibri" w:hAnsi="Calibri" w:cs="Calibri"/>
          <w:color w:val="000000" w:themeColor="text1"/>
          <w:sz w:val="24"/>
          <w:szCs w:val="24"/>
          <w:lang w:eastAsia="zh-CN" w:bidi="hi-IN"/>
        </w:rPr>
      </w:pPr>
      <w:r>
        <w:br w:type="page"/>
      </w:r>
    </w:p>
    <w:p w14:paraId="4F652E49" w14:textId="77777777" w:rsidR="004C6924" w:rsidRDefault="004C6924" w:rsidP="004C6924">
      <w:pPr>
        <w:tabs>
          <w:tab w:val="left" w:pos="284"/>
        </w:tabs>
        <w:spacing w:after="0" w:line="276" w:lineRule="auto"/>
        <w:rPr>
          <w:rFonts w:ascii="Calibri" w:hAnsi="Calibri" w:cs="Calibri"/>
          <w:color w:val="000000" w:themeColor="text1"/>
          <w:sz w:val="24"/>
          <w:szCs w:val="24"/>
          <w:lang w:eastAsia="zh-CN" w:bidi="hi-IN"/>
        </w:rPr>
      </w:pPr>
      <w:r>
        <w:rPr>
          <w:rFonts w:cs="Calibri"/>
          <w:spacing w:val="-10"/>
          <w:kern w:val="2"/>
          <w:sz w:val="24"/>
          <w:szCs w:val="24"/>
          <w:lang w:eastAsia="zh-CN" w:bidi="hi-IN"/>
        </w:rPr>
        <w:lastRenderedPageBreak/>
        <w:t>Dodatek nr 2 do SWZ (</w:t>
      </w:r>
      <w:r>
        <w:rPr>
          <w:rFonts w:eastAsia="Lucida Sans Unicode" w:cs="Calibri"/>
          <w:spacing w:val="-10"/>
          <w:kern w:val="2"/>
          <w:sz w:val="24"/>
          <w:szCs w:val="24"/>
          <w:lang w:eastAsia="zh-CN" w:bidi="hi-IN"/>
        </w:rPr>
        <w:t>Załącznik nr 1 do Oferty)</w:t>
      </w:r>
    </w:p>
    <w:p w14:paraId="77AD7D49" w14:textId="77777777" w:rsidR="004C6924" w:rsidRDefault="004C6924" w:rsidP="004C6924">
      <w:pPr>
        <w:tabs>
          <w:tab w:val="left" w:pos="284"/>
        </w:tabs>
        <w:spacing w:after="0" w:line="276" w:lineRule="auto"/>
        <w:rPr>
          <w:rFonts w:ascii="Calibri" w:eastAsia="Lucida Sans Unicode" w:hAnsi="Calibri" w:cs="Calibri"/>
          <w:bCs/>
          <w:sz w:val="24"/>
          <w:szCs w:val="24"/>
          <w:lang w:eastAsia="zh-CN" w:bidi="hi-IN"/>
        </w:rPr>
      </w:pPr>
    </w:p>
    <w:p w14:paraId="55AC4065" w14:textId="77777777" w:rsidR="004C6924" w:rsidRDefault="004C6924" w:rsidP="004C6924">
      <w:pPr>
        <w:tabs>
          <w:tab w:val="left" w:pos="284"/>
        </w:tabs>
        <w:spacing w:after="0" w:line="276" w:lineRule="auto"/>
        <w:rPr>
          <w:rFonts w:ascii="Calibri" w:eastAsia="Times New Roman" w:hAnsi="Calibri" w:cs="Calibri"/>
          <w:spacing w:val="-10"/>
          <w:kern w:val="2"/>
          <w:sz w:val="24"/>
          <w:szCs w:val="24"/>
        </w:rPr>
      </w:pPr>
      <w:r>
        <w:rPr>
          <w:rFonts w:eastAsia="Times New Roman" w:cs="Calibri"/>
          <w:spacing w:val="-10"/>
          <w:kern w:val="2"/>
          <w:sz w:val="24"/>
          <w:szCs w:val="24"/>
        </w:rPr>
        <w:t xml:space="preserve">OŚWIADCZENIE WYKONAWCY </w:t>
      </w:r>
    </w:p>
    <w:p w14:paraId="4C2F4BAA" w14:textId="77777777" w:rsidR="004C6924" w:rsidRDefault="004C6924" w:rsidP="004C6924">
      <w:pPr>
        <w:tabs>
          <w:tab w:val="left" w:pos="284"/>
        </w:tabs>
        <w:spacing w:after="0" w:line="276" w:lineRule="auto"/>
        <w:rPr>
          <w:rFonts w:ascii="Calibri" w:eastAsia="Times New Roman" w:hAnsi="Calibri" w:cs="Calibri"/>
          <w:spacing w:val="-10"/>
          <w:kern w:val="2"/>
          <w:sz w:val="24"/>
          <w:szCs w:val="24"/>
        </w:rPr>
      </w:pPr>
      <w:r>
        <w:rPr>
          <w:rFonts w:eastAsia="Times New Roman" w:cs="Calibri"/>
          <w:spacing w:val="-10"/>
          <w:kern w:val="2"/>
          <w:sz w:val="24"/>
          <w:szCs w:val="24"/>
        </w:rPr>
        <w:t xml:space="preserve">składane na podstawie art. 125 ust. 1 ustawy </w:t>
      </w:r>
      <w:proofErr w:type="spellStart"/>
      <w:r>
        <w:rPr>
          <w:rFonts w:eastAsia="Times New Roman" w:cs="Calibri"/>
          <w:spacing w:val="-10"/>
          <w:kern w:val="2"/>
          <w:sz w:val="24"/>
          <w:szCs w:val="24"/>
        </w:rPr>
        <w:t>Pzp</w:t>
      </w:r>
      <w:proofErr w:type="spellEnd"/>
    </w:p>
    <w:p w14:paraId="4D76A4F4" w14:textId="77777777" w:rsidR="004C6924" w:rsidRDefault="004C6924" w:rsidP="004C6924">
      <w:pPr>
        <w:tabs>
          <w:tab w:val="left" w:pos="284"/>
        </w:tabs>
        <w:spacing w:after="0" w:line="276" w:lineRule="auto"/>
        <w:rPr>
          <w:rFonts w:ascii="Calibri" w:hAnsi="Calibri" w:cs="Calibri"/>
          <w:sz w:val="24"/>
          <w:szCs w:val="24"/>
        </w:rPr>
      </w:pPr>
      <w:r>
        <w:rPr>
          <w:rFonts w:eastAsia="Times New Roman" w:cs="Calibri"/>
          <w:spacing w:val="-10"/>
          <w:kern w:val="2"/>
          <w:sz w:val="24"/>
          <w:szCs w:val="24"/>
        </w:rPr>
        <w:t xml:space="preserve">DOTYCZĄCE PRZESŁANEK WYKLUCZENIA Z POSTĘPOWANIA </w:t>
      </w:r>
    </w:p>
    <w:p w14:paraId="5BA30991" w14:textId="77777777" w:rsidR="004C6924" w:rsidRDefault="004C6924" w:rsidP="004C6924">
      <w:pPr>
        <w:keepNext/>
        <w:keepLines/>
        <w:numPr>
          <w:ilvl w:val="0"/>
          <w:numId w:val="46"/>
        </w:numPr>
        <w:tabs>
          <w:tab w:val="left" w:pos="284"/>
        </w:tabs>
        <w:spacing w:before="120" w:after="0" w:line="276" w:lineRule="auto"/>
        <w:ind w:left="0" w:firstLine="0"/>
        <w:textAlignment w:val="baseline"/>
        <w:rPr>
          <w:rFonts w:ascii="Calibri" w:hAnsi="Calibri" w:cs="Calibri"/>
          <w:b/>
          <w:bCs/>
          <w:sz w:val="24"/>
          <w:szCs w:val="24"/>
        </w:rPr>
      </w:pPr>
      <w:r>
        <w:rPr>
          <w:rFonts w:eastAsia="Times New Roman" w:cs="Calibri"/>
          <w:b/>
          <w:bCs/>
          <w:sz w:val="24"/>
          <w:szCs w:val="24"/>
          <w:lang w:eastAsia="zh-CN" w:bidi="hi-IN"/>
        </w:rPr>
        <w:t xml:space="preserve">Dane Wykonawcy: </w:t>
      </w:r>
    </w:p>
    <w:p w14:paraId="18B2F338" w14:textId="77777777" w:rsidR="004C6924" w:rsidRDefault="004C6924" w:rsidP="004C6924">
      <w:pPr>
        <w:tabs>
          <w:tab w:val="left" w:pos="284"/>
        </w:tabs>
        <w:spacing w:after="0" w:line="276" w:lineRule="auto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(poniżej w tabeli Wykonawca wpisuje nazwę/firmę, adres oraz numer NIP i numer Regon)</w:t>
      </w:r>
    </w:p>
    <w:tbl>
      <w:tblPr>
        <w:tblW w:w="8788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835"/>
        <w:gridCol w:w="5953"/>
      </w:tblGrid>
      <w:tr w:rsidR="004C6924" w14:paraId="6EA610BA" w14:textId="77777777" w:rsidTr="00F82C5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96245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Lucida Sans Unicode" w:hAnsi="Calibri" w:cs="Calibri"/>
                <w:sz w:val="24"/>
                <w:szCs w:val="24"/>
                <w:lang w:eastAsia="zh-CN" w:bidi="hi-IN"/>
              </w:rPr>
            </w:pPr>
            <w:r>
              <w:rPr>
                <w:rFonts w:eastAsia="Lucida Sans Unicode" w:cs="Calibri"/>
                <w:sz w:val="24"/>
                <w:szCs w:val="24"/>
                <w:lang w:eastAsia="zh-CN" w:bidi="hi-IN"/>
              </w:rPr>
              <w:t>Nazwa/firma Wykonawcy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BAA03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Lucida Sans Unicode" w:hAnsi="Calibri" w:cs="Calibri"/>
                <w:sz w:val="24"/>
                <w:szCs w:val="24"/>
                <w:lang w:eastAsia="zh-CN" w:bidi="hi-IN"/>
              </w:rPr>
            </w:pPr>
          </w:p>
        </w:tc>
      </w:tr>
      <w:tr w:rsidR="004C6924" w14:paraId="006CBAEF" w14:textId="77777777" w:rsidTr="00F82C5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C8F07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Lucida Sans Unicode" w:hAnsi="Calibri" w:cs="Calibri"/>
                <w:sz w:val="24"/>
                <w:szCs w:val="24"/>
                <w:lang w:eastAsia="zh-CN" w:bidi="hi-IN"/>
              </w:rPr>
            </w:pPr>
            <w:r>
              <w:rPr>
                <w:rFonts w:eastAsia="Lucida Sans Unicode" w:cs="Calibri"/>
                <w:sz w:val="24"/>
                <w:szCs w:val="24"/>
                <w:lang w:eastAsia="zh-CN" w:bidi="hi-IN"/>
              </w:rPr>
              <w:t>Adres Wykonawcy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7E944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Lucida Sans Unicode" w:hAnsi="Calibri" w:cs="Calibri"/>
                <w:sz w:val="24"/>
                <w:szCs w:val="24"/>
                <w:lang w:eastAsia="zh-CN" w:bidi="hi-IN"/>
              </w:rPr>
            </w:pPr>
          </w:p>
        </w:tc>
      </w:tr>
      <w:tr w:rsidR="004C6924" w14:paraId="5898557D" w14:textId="77777777" w:rsidTr="00F82C5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C2595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Lucida Sans Unicode" w:hAnsi="Calibri" w:cs="Calibri"/>
                <w:sz w:val="24"/>
                <w:szCs w:val="24"/>
                <w:lang w:eastAsia="zh-CN" w:bidi="hi-IN"/>
              </w:rPr>
            </w:pPr>
            <w:r>
              <w:rPr>
                <w:rFonts w:eastAsia="Lucida Sans Unicode" w:cs="Calibri"/>
                <w:sz w:val="24"/>
                <w:szCs w:val="24"/>
                <w:lang w:eastAsia="zh-CN" w:bidi="hi-IN"/>
              </w:rPr>
              <w:t>NIP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ABF44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Lucida Sans Unicode" w:hAnsi="Calibri" w:cs="Calibri"/>
                <w:sz w:val="24"/>
                <w:szCs w:val="24"/>
                <w:lang w:eastAsia="zh-CN" w:bidi="hi-IN"/>
              </w:rPr>
            </w:pPr>
          </w:p>
        </w:tc>
      </w:tr>
      <w:tr w:rsidR="004C6924" w14:paraId="519C663A" w14:textId="77777777" w:rsidTr="00F82C5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488AE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Lucida Sans Unicode" w:hAnsi="Calibri" w:cs="Calibri"/>
                <w:sz w:val="24"/>
                <w:szCs w:val="24"/>
                <w:lang w:eastAsia="zh-CN" w:bidi="hi-IN"/>
              </w:rPr>
            </w:pPr>
            <w:r>
              <w:rPr>
                <w:rFonts w:eastAsia="Lucida Sans Unicode" w:cs="Calibri"/>
                <w:sz w:val="24"/>
                <w:szCs w:val="24"/>
                <w:lang w:eastAsia="zh-CN" w:bidi="hi-IN"/>
              </w:rPr>
              <w:t>REGON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C671C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eastAsia="Lucida Sans Unicode" w:hAnsi="Calibri" w:cs="Calibri"/>
                <w:sz w:val="24"/>
                <w:szCs w:val="24"/>
                <w:lang w:eastAsia="zh-CN" w:bidi="hi-IN"/>
              </w:rPr>
            </w:pPr>
            <w:bookmarkStart w:id="1" w:name="_Hlk65497481"/>
            <w:bookmarkEnd w:id="1"/>
          </w:p>
        </w:tc>
      </w:tr>
    </w:tbl>
    <w:p w14:paraId="780A9CBA" w14:textId="77777777" w:rsidR="004C6924" w:rsidRDefault="004C6924" w:rsidP="004C6924">
      <w:pPr>
        <w:keepNext/>
        <w:keepLines/>
        <w:numPr>
          <w:ilvl w:val="0"/>
          <w:numId w:val="46"/>
        </w:numPr>
        <w:tabs>
          <w:tab w:val="left" w:pos="284"/>
        </w:tabs>
        <w:spacing w:before="120" w:after="0" w:line="276" w:lineRule="auto"/>
        <w:ind w:left="0" w:firstLine="0"/>
        <w:textAlignment w:val="baseline"/>
        <w:rPr>
          <w:rFonts w:ascii="Calibri" w:eastAsia="Times New Roman" w:hAnsi="Calibri" w:cs="Calibri"/>
          <w:b/>
          <w:bCs/>
          <w:sz w:val="24"/>
          <w:szCs w:val="24"/>
        </w:rPr>
      </w:pPr>
      <w:r>
        <w:rPr>
          <w:rFonts w:eastAsia="Times New Roman" w:cs="Calibri"/>
          <w:b/>
          <w:bCs/>
          <w:sz w:val="24"/>
          <w:szCs w:val="24"/>
        </w:rPr>
        <w:t>Oświadczenia:</w:t>
      </w:r>
    </w:p>
    <w:p w14:paraId="4A2B8DB8" w14:textId="6B4C0DA1" w:rsidR="004C6924" w:rsidRPr="001C53E3" w:rsidRDefault="004C6924" w:rsidP="001C53E3">
      <w:pPr>
        <w:spacing w:after="0" w:line="276" w:lineRule="auto"/>
        <w:jc w:val="both"/>
        <w:textAlignment w:val="baseline"/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</w:pPr>
      <w:r>
        <w:rPr>
          <w:rFonts w:ascii="Calibri" w:hAnsi="Calibri" w:cs="Calibri"/>
          <w:color w:val="000000" w:themeColor="text1"/>
        </w:rPr>
        <w:t xml:space="preserve">Na potrzeby postępowania o udzielenie zamówienia publicznego pn.: </w:t>
      </w:r>
      <w:r w:rsidR="0095573F"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  <w:t>Modernizacja sanitariatów uczniowskich</w:t>
      </w:r>
      <w:r w:rsidR="001C53E3" w:rsidRPr="00532EFD">
        <w:rPr>
          <w:rFonts w:eastAsia="Lucida Sans Unicode" w:cstheme="minorHAnsi"/>
          <w:b/>
          <w:color w:val="00000A"/>
          <w:sz w:val="24"/>
          <w:szCs w:val="24"/>
          <w:lang w:eastAsia="zh-CN" w:bidi="hi-IN"/>
        </w:rPr>
        <w:t>.</w:t>
      </w:r>
    </w:p>
    <w:p w14:paraId="03E8B951" w14:textId="77777777" w:rsidR="004C6924" w:rsidRDefault="004C6924" w:rsidP="004C6924">
      <w:pPr>
        <w:pStyle w:val="Standard"/>
        <w:tabs>
          <w:tab w:val="left" w:pos="284"/>
        </w:tabs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1.Oświadczam, że nie podlegam wykluczeniu z postępowania na podstawie art. 108 ust. 1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Style w:val="Odwoanieprzypisudolnego"/>
          <w:rFonts w:ascii="Calibri" w:hAnsi="Calibri" w:cs="Calibri"/>
        </w:rPr>
        <w:footnoteReference w:id="1"/>
      </w:r>
    </w:p>
    <w:p w14:paraId="121A1A5E" w14:textId="77777777" w:rsidR="004C6924" w:rsidRDefault="004C6924" w:rsidP="004C6924">
      <w:pPr>
        <w:numPr>
          <w:ilvl w:val="1"/>
          <w:numId w:val="46"/>
        </w:numPr>
        <w:tabs>
          <w:tab w:val="left" w:pos="426"/>
        </w:tabs>
        <w:spacing w:after="0" w:line="276" w:lineRule="auto"/>
        <w:ind w:left="0" w:firstLine="0"/>
        <w:textAlignment w:val="baseline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 nie podlegam wykluczeniu z postępowania na podstawie art. 109 ust. 1 pkt 4) ustawy Pzp</w:t>
      </w:r>
      <w:r>
        <w:rPr>
          <w:rFonts w:cs="Calibri"/>
          <w:sz w:val="24"/>
          <w:szCs w:val="24"/>
          <w:vertAlign w:val="superscript"/>
        </w:rPr>
        <w:t>1</w:t>
      </w:r>
      <w:r>
        <w:rPr>
          <w:rFonts w:cs="Calibri"/>
          <w:sz w:val="24"/>
          <w:szCs w:val="24"/>
        </w:rPr>
        <w:t>.</w:t>
      </w:r>
    </w:p>
    <w:p w14:paraId="0E7235A2" w14:textId="77777777" w:rsidR="004C6924" w:rsidRDefault="004C6924" w:rsidP="004C6924">
      <w:pPr>
        <w:pStyle w:val="Akapitzlist"/>
        <w:numPr>
          <w:ilvl w:val="1"/>
          <w:numId w:val="46"/>
        </w:numPr>
        <w:tabs>
          <w:tab w:val="left" w:pos="426"/>
        </w:tabs>
        <w:spacing w:after="0" w:line="276" w:lineRule="auto"/>
        <w:ind w:left="0" w:firstLine="0"/>
        <w:rPr>
          <w:rFonts w:ascii="Calibri" w:eastAsia="Lucida Sans Unicode" w:hAnsi="Calibri" w:cs="Calibri"/>
          <w:sz w:val="24"/>
          <w:szCs w:val="24"/>
          <w:lang w:eastAsia="zh-CN" w:bidi="hi-IN"/>
        </w:rPr>
      </w:pPr>
      <w:r>
        <w:rPr>
          <w:rFonts w:eastAsia="Lucida Sans Unicode" w:cs="Calibri"/>
          <w:sz w:val="24"/>
          <w:szCs w:val="24"/>
          <w:lang w:eastAsia="zh-CN" w:bidi="hi-IN"/>
        </w:rPr>
        <w:t>Oświadczam, że nie podlegam wykluczeniu z postępowania na podstawie art. 7 ust. 1 pkt 1) - 3) ustawy z dnia 13 kwietnia 2022 r. o szczególnych rozwiązaniach w zakresie przeciwdziałania wspieraniu agresji na Ukrainę oraz służących ochronie bezpieczeństwa narodowego (</w:t>
      </w:r>
      <w:proofErr w:type="spellStart"/>
      <w:r>
        <w:rPr>
          <w:rFonts w:eastAsia="Lucida Sans Unicode" w:cs="Calibri"/>
          <w:sz w:val="24"/>
          <w:szCs w:val="24"/>
          <w:lang w:eastAsia="zh-CN" w:bidi="hi-IN"/>
        </w:rPr>
        <w:t>t.j</w:t>
      </w:r>
      <w:proofErr w:type="spellEnd"/>
      <w:r>
        <w:rPr>
          <w:rFonts w:eastAsia="Lucida Sans Unicode" w:cs="Calibri"/>
          <w:sz w:val="24"/>
          <w:szCs w:val="24"/>
          <w:lang w:eastAsia="zh-CN" w:bidi="hi-IN"/>
        </w:rPr>
        <w:t>. Dz. U. 2024 r. poz. 507)</w:t>
      </w:r>
      <w:r>
        <w:rPr>
          <w:rFonts w:eastAsia="Lucida Sans Unicode" w:cs="Calibri"/>
          <w:sz w:val="24"/>
          <w:szCs w:val="24"/>
          <w:vertAlign w:val="superscript"/>
          <w:lang w:eastAsia="zh-CN" w:bidi="hi-IN"/>
        </w:rPr>
        <w:t>1</w:t>
      </w:r>
      <w:r>
        <w:rPr>
          <w:rFonts w:eastAsia="Lucida Sans Unicode" w:cs="Calibri"/>
          <w:sz w:val="24"/>
          <w:szCs w:val="24"/>
          <w:lang w:eastAsia="zh-CN" w:bidi="hi-IN"/>
        </w:rPr>
        <w:t>.</w:t>
      </w:r>
    </w:p>
    <w:p w14:paraId="4E804524" w14:textId="77777777" w:rsidR="004C6924" w:rsidRDefault="004C6924" w:rsidP="004C6924">
      <w:pPr>
        <w:numPr>
          <w:ilvl w:val="1"/>
          <w:numId w:val="46"/>
        </w:numPr>
        <w:tabs>
          <w:tab w:val="left" w:pos="426"/>
        </w:tabs>
        <w:spacing w:after="0" w:line="276" w:lineRule="auto"/>
        <w:ind w:left="0" w:firstLine="0"/>
        <w:textAlignment w:val="baseline"/>
        <w:rPr>
          <w:rFonts w:ascii="Calibri" w:hAnsi="Calibri" w:cs="Calibri"/>
          <w:sz w:val="24"/>
          <w:szCs w:val="24"/>
        </w:rPr>
      </w:pPr>
      <w:r>
        <w:rPr>
          <w:rFonts w:eastAsia="Lucida Sans Unicode" w:cs="Calibri"/>
          <w:sz w:val="24"/>
          <w:szCs w:val="24"/>
          <w:lang w:eastAsia="zh-CN" w:bidi="hi-IN"/>
        </w:rPr>
        <w:t xml:space="preserve">Oświadczam, że zachodzą w stosunku do mnie podstawy wykluczenia z postępowania na podstawie art. (wskazać numer artykułu) ustawy </w:t>
      </w:r>
      <w:proofErr w:type="spellStart"/>
      <w:r>
        <w:rPr>
          <w:rFonts w:eastAsia="Lucida Sans Unicode" w:cs="Calibri"/>
          <w:sz w:val="24"/>
          <w:szCs w:val="24"/>
          <w:lang w:eastAsia="zh-CN" w:bidi="hi-IN"/>
        </w:rPr>
        <w:t>Pzp</w:t>
      </w:r>
      <w:proofErr w:type="spellEnd"/>
      <w:r>
        <w:rPr>
          <w:rFonts w:eastAsia="Lucida Sans Unicode" w:cs="Calibri"/>
          <w:sz w:val="24"/>
          <w:szCs w:val="24"/>
          <w:lang w:eastAsia="zh-CN" w:bidi="hi-IN"/>
        </w:rPr>
        <w:t xml:space="preserve">. Jednocześnie oświadczam, że w związku z ww. okolicznością, na podstawie art. 110 ust. 2 ustawy </w:t>
      </w:r>
      <w:proofErr w:type="spellStart"/>
      <w:r>
        <w:rPr>
          <w:rFonts w:eastAsia="Lucida Sans Unicode" w:cs="Calibri"/>
          <w:sz w:val="24"/>
          <w:szCs w:val="24"/>
          <w:lang w:eastAsia="zh-CN" w:bidi="hi-IN"/>
        </w:rPr>
        <w:t>Pzp</w:t>
      </w:r>
      <w:proofErr w:type="spellEnd"/>
      <w:r>
        <w:rPr>
          <w:rFonts w:eastAsia="Lucida Sans Unicode" w:cs="Calibri"/>
          <w:sz w:val="24"/>
          <w:szCs w:val="24"/>
          <w:lang w:eastAsia="zh-CN" w:bidi="hi-IN"/>
        </w:rPr>
        <w:t xml:space="preserve"> podjąłem następujące środki naprawcze </w:t>
      </w:r>
      <w:r>
        <w:rPr>
          <w:rFonts w:cs="Calibri"/>
          <w:sz w:val="24"/>
          <w:szCs w:val="24"/>
        </w:rPr>
        <w:t>(niniejszy punkt Wykonawca wypełnia, jeśli dotyczy):</w:t>
      </w:r>
    </w:p>
    <w:p w14:paraId="29E9663F" w14:textId="77777777" w:rsidR="004C6924" w:rsidRDefault="004C6924" w:rsidP="004C6924">
      <w:pPr>
        <w:tabs>
          <w:tab w:val="left" w:pos="284"/>
        </w:tabs>
        <w:spacing w:after="0" w:line="276" w:lineRule="auto"/>
        <w:rPr>
          <w:rFonts w:ascii="Calibri" w:hAnsi="Calibri" w:cs="Calibri"/>
          <w:sz w:val="24"/>
          <w:szCs w:val="24"/>
        </w:rPr>
      </w:pPr>
      <w:r>
        <w:rPr>
          <w:rFonts w:eastAsia="Lucida Sans Unicode" w:cs="Calibri"/>
          <w:sz w:val="24"/>
          <w:szCs w:val="24"/>
          <w:lang w:eastAsia="zh-CN" w:bidi="hi-IN"/>
        </w:rPr>
        <w:t>(poniżej wskazać środki naprawcze – jeśli dotyczy):</w:t>
      </w:r>
    </w:p>
    <w:tbl>
      <w:tblPr>
        <w:tblW w:w="8505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8505"/>
      </w:tblGrid>
      <w:tr w:rsidR="004C6924" w14:paraId="3315D193" w14:textId="77777777" w:rsidTr="00F82C5C">
        <w:trPr>
          <w:trHeight w:val="138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45580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3510ECE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…………………………………………………………………………………………………………………..………………</w:t>
            </w:r>
          </w:p>
          <w:p w14:paraId="27B1BFB1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………………………………………………………………………………………………………………………..…………</w:t>
            </w:r>
          </w:p>
          <w:p w14:paraId="6913AE62" w14:textId="77777777" w:rsidR="004C6924" w:rsidRDefault="004C6924" w:rsidP="00F82C5C">
            <w:pPr>
              <w:widowControl w:val="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715C46C" w14:textId="77777777" w:rsidR="004C6924" w:rsidRDefault="004C6924" w:rsidP="004C6924">
      <w:pPr>
        <w:pStyle w:val="Akapitzlist"/>
        <w:numPr>
          <w:ilvl w:val="1"/>
          <w:numId w:val="46"/>
        </w:numPr>
        <w:tabs>
          <w:tab w:val="left" w:pos="426"/>
        </w:tabs>
        <w:spacing w:after="0" w:line="276" w:lineRule="auto"/>
        <w:ind w:left="0" w:firstLine="0"/>
        <w:textAlignment w:val="baseline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91D6323" w14:textId="77777777" w:rsidR="004C6924" w:rsidRDefault="004C6924" w:rsidP="004C6924">
      <w:pPr>
        <w:pStyle w:val="Akapitzlist"/>
        <w:tabs>
          <w:tab w:val="left" w:pos="426"/>
        </w:tabs>
        <w:spacing w:after="0" w:line="276" w:lineRule="auto"/>
        <w:ind w:left="0"/>
        <w:textAlignment w:val="baseline"/>
        <w:rPr>
          <w:rFonts w:ascii="Calibri" w:hAnsi="Calibri" w:cs="Calibri"/>
          <w:sz w:val="24"/>
          <w:szCs w:val="24"/>
        </w:rPr>
      </w:pPr>
    </w:p>
    <w:p w14:paraId="73BC61D1" w14:textId="1D2B924B" w:rsidR="004C6924" w:rsidRPr="001C53E3" w:rsidRDefault="004C6924" w:rsidP="001C53E3">
      <w:pPr>
        <w:tabs>
          <w:tab w:val="left" w:pos="426"/>
        </w:tabs>
        <w:spacing w:after="0" w:line="276" w:lineRule="auto"/>
        <w:textAlignment w:val="baseline"/>
        <w:rPr>
          <w:rFonts w:ascii="Calibri" w:hAnsi="Calibri" w:cs="Calibri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  <w:lang w:eastAsia="zh-CN" w:bidi="hi-IN"/>
        </w:rPr>
        <w:t xml:space="preserve">Kwalifikowany podpis elektroniczny, </w:t>
      </w:r>
      <w:r>
        <w:rPr>
          <w:rFonts w:cs="Calibri"/>
          <w:color w:val="000000" w:themeColor="text1"/>
          <w:sz w:val="24"/>
          <w:szCs w:val="24"/>
        </w:rPr>
        <w:t>podpis zaufany lub podpis osobisty</w:t>
      </w:r>
      <w:r>
        <w:rPr>
          <w:rFonts w:cs="Calibri"/>
          <w:color w:val="000000" w:themeColor="text1"/>
          <w:sz w:val="24"/>
          <w:szCs w:val="24"/>
          <w:lang w:eastAsia="zh-CN" w:bidi="hi-IN"/>
        </w:rPr>
        <w:t xml:space="preserve"> osoby uprawnionej bądź osób uprawnionych do występowania w </w:t>
      </w:r>
      <w:r>
        <w:rPr>
          <w:rFonts w:cs="Calibri"/>
          <w:sz w:val="24"/>
          <w:szCs w:val="24"/>
          <w:lang w:eastAsia="zh-CN" w:bidi="hi-IN"/>
        </w:rPr>
        <w:t>imieniu Wykonawcy.</w:t>
      </w:r>
    </w:p>
    <w:sectPr w:rsidR="004C6924" w:rsidRPr="001C53E3">
      <w:pgSz w:w="11906" w:h="16838"/>
      <w:pgMar w:top="1417" w:right="1417" w:bottom="1417" w:left="1417" w:header="0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B191A" w14:textId="77777777" w:rsidR="009330D5" w:rsidRDefault="009330D5">
      <w:pPr>
        <w:spacing w:after="0" w:line="240" w:lineRule="auto"/>
      </w:pPr>
      <w:r>
        <w:separator/>
      </w:r>
    </w:p>
  </w:endnote>
  <w:endnote w:type="continuationSeparator" w:id="0">
    <w:p w14:paraId="5416EFB0" w14:textId="77777777" w:rsidR="009330D5" w:rsidRDefault="00933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, 宋体">
    <w:altName w:val="SimSun"/>
    <w:charset w:val="0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22826" w14:textId="77777777" w:rsidR="009330D5" w:rsidRDefault="009330D5">
      <w:pPr>
        <w:rPr>
          <w:sz w:val="12"/>
        </w:rPr>
      </w:pPr>
      <w:r>
        <w:separator/>
      </w:r>
    </w:p>
  </w:footnote>
  <w:footnote w:type="continuationSeparator" w:id="0">
    <w:p w14:paraId="32528C5E" w14:textId="77777777" w:rsidR="009330D5" w:rsidRDefault="009330D5">
      <w:pPr>
        <w:rPr>
          <w:sz w:val="12"/>
        </w:rPr>
      </w:pPr>
      <w:r>
        <w:continuationSeparator/>
      </w:r>
    </w:p>
  </w:footnote>
  <w:footnote w:id="1">
    <w:p w14:paraId="17C7A840" w14:textId="77777777" w:rsidR="004C6924" w:rsidRDefault="004C6924" w:rsidP="004C6924">
      <w:pPr>
        <w:pStyle w:val="Tekstprzypisudolnego"/>
      </w:pPr>
      <w:r>
        <w:rPr>
          <w:rStyle w:val="Znakiprzypiswdolnych"/>
        </w:rPr>
        <w:footnoteRef/>
      </w:r>
      <w: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EB267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-851"/>
        </w:tabs>
        <w:ind w:left="-131" w:hanging="360"/>
      </w:pPr>
      <w:rPr>
        <w:rFonts w:ascii="Arial" w:hAnsi="Arial" w:cs="Arial" w:hint="default"/>
        <w:lang w:val="de-DE"/>
      </w:rPr>
    </w:lvl>
  </w:abstractNum>
  <w:abstractNum w:abstractNumId="2" w15:restartNumberingAfterBreak="0">
    <w:nsid w:val="00000015"/>
    <w:multiLevelType w:val="multilevel"/>
    <w:tmpl w:val="00000015"/>
    <w:name w:val="WW8Num21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AA34AA"/>
    <w:multiLevelType w:val="multilevel"/>
    <w:tmpl w:val="E926DD9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0" w:hanging="18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021751CD"/>
    <w:multiLevelType w:val="multilevel"/>
    <w:tmpl w:val="F702911E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02F93815"/>
    <w:multiLevelType w:val="multilevel"/>
    <w:tmpl w:val="A72E3A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54857FF"/>
    <w:multiLevelType w:val="multilevel"/>
    <w:tmpl w:val="4B7C6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5746F97"/>
    <w:multiLevelType w:val="multilevel"/>
    <w:tmpl w:val="8F4CCA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80C6499"/>
    <w:multiLevelType w:val="multilevel"/>
    <w:tmpl w:val="0FFA456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1" w15:restartNumberingAfterBreak="0">
    <w:nsid w:val="09A40E84"/>
    <w:multiLevelType w:val="multilevel"/>
    <w:tmpl w:val="321A9D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ACE3260"/>
    <w:multiLevelType w:val="multilevel"/>
    <w:tmpl w:val="9FB68CCC"/>
    <w:lvl w:ilvl="0">
      <w:start w:val="2"/>
      <w:numFmt w:val="decimal"/>
      <w:lvlText w:val="%1."/>
      <w:lvlJc w:val="left"/>
      <w:pPr>
        <w:tabs>
          <w:tab w:val="num" w:pos="0"/>
        </w:tabs>
        <w:ind w:left="41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9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6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3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7068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475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85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92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48" w:hanging="180"/>
      </w:pPr>
    </w:lvl>
  </w:abstractNum>
  <w:abstractNum w:abstractNumId="13" w15:restartNumberingAfterBreak="0">
    <w:nsid w:val="10DB2F6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32A5CEE"/>
    <w:multiLevelType w:val="multilevel"/>
    <w:tmpl w:val="A8D46F74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4484147"/>
    <w:multiLevelType w:val="multilevel"/>
    <w:tmpl w:val="259E7F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b w:val="0"/>
      </w:rPr>
    </w:lvl>
    <w:lvl w:ilvl="2">
      <w:start w:val="1"/>
      <w:numFmt w:val="decimal"/>
      <w:lvlText w:val="1.1.%3.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16" w15:restartNumberingAfterBreak="0">
    <w:nsid w:val="1B507F12"/>
    <w:multiLevelType w:val="multilevel"/>
    <w:tmpl w:val="2FB45AD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1BD7365B"/>
    <w:multiLevelType w:val="multilevel"/>
    <w:tmpl w:val="EADA67C8"/>
    <w:lvl w:ilvl="0">
      <w:start w:val="1"/>
      <w:numFmt w:val="bullet"/>
      <w:lvlText w:val="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D8666E"/>
    <w:multiLevelType w:val="multilevel"/>
    <w:tmpl w:val="A82077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66"/>
        </w:tabs>
        <w:ind w:left="858" w:hanging="432"/>
      </w:pPr>
      <w:rPr>
        <w:rFonts w:cs="Calibri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234"/>
        </w:tabs>
        <w:ind w:left="6458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1F373414"/>
    <w:multiLevelType w:val="multilevel"/>
    <w:tmpl w:val="750859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20B29CE"/>
    <w:multiLevelType w:val="multilevel"/>
    <w:tmpl w:val="0E90E8DC"/>
    <w:lvl w:ilvl="0">
      <w:start w:val="1"/>
      <w:numFmt w:val="decimal"/>
      <w:lvlText w:val="%1)"/>
      <w:lvlJc w:val="left"/>
      <w:pPr>
        <w:tabs>
          <w:tab w:val="num" w:pos="0"/>
        </w:tabs>
        <w:ind w:left="1152" w:hanging="360"/>
      </w:pPr>
      <w:rPr>
        <w:rFonts w:eastAsia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12" w:hanging="180"/>
      </w:pPr>
    </w:lvl>
  </w:abstractNum>
  <w:abstractNum w:abstractNumId="21" w15:restartNumberingAfterBreak="0">
    <w:nsid w:val="271F0E0A"/>
    <w:multiLevelType w:val="multilevel"/>
    <w:tmpl w:val="993E7FAE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ascii="Calibri" w:hAnsi="Calibri" w:cs="Calibri"/>
        <w:b/>
        <w:bCs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353" w:hanging="360"/>
      </w:pPr>
      <w:rPr>
        <w:rFonts w:cs="Arial"/>
        <w:b w:val="0"/>
      </w:rPr>
    </w:lvl>
    <w:lvl w:ilvl="2">
      <w:start w:val="1"/>
      <w:numFmt w:val="upperLetter"/>
      <w:lvlText w:val="%1.%2.%3."/>
      <w:lvlJc w:val="left"/>
      <w:pPr>
        <w:tabs>
          <w:tab w:val="num" w:pos="0"/>
        </w:tabs>
        <w:ind w:left="1713" w:hanging="720"/>
      </w:pPr>
      <w:rPr>
        <w:rFonts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13" w:hanging="720"/>
      </w:pPr>
      <w:rPr>
        <w:rFonts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73" w:hanging="1080"/>
      </w:pPr>
      <w:rPr>
        <w:rFonts w:cs="Arial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73" w:hanging="1080"/>
      </w:pPr>
      <w:rPr>
        <w:rFonts w:cs="Arial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33" w:hanging="1440"/>
      </w:pPr>
      <w:rPr>
        <w:rFonts w:cs="Arial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33" w:hanging="1440"/>
      </w:pPr>
      <w:rPr>
        <w:rFonts w:cs="Arial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93" w:hanging="1800"/>
      </w:pPr>
      <w:rPr>
        <w:rFonts w:cs="Arial"/>
        <w:b w:val="0"/>
      </w:rPr>
    </w:lvl>
  </w:abstractNum>
  <w:abstractNum w:abstractNumId="22" w15:restartNumberingAfterBreak="0">
    <w:nsid w:val="2BD37817"/>
    <w:multiLevelType w:val="multilevel"/>
    <w:tmpl w:val="4E2EB61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3" w15:restartNumberingAfterBreak="0">
    <w:nsid w:val="34E7480C"/>
    <w:multiLevelType w:val="multilevel"/>
    <w:tmpl w:val="6F906D8E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Calibri" w:eastAsia="Calibri" w:hAnsi="Calibri" w:cs="Calibri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4" w15:restartNumberingAfterBreak="0">
    <w:nsid w:val="35A70FCB"/>
    <w:multiLevelType w:val="multilevel"/>
    <w:tmpl w:val="1348185C"/>
    <w:lvl w:ilvl="0">
      <w:start w:val="10"/>
      <w:numFmt w:val="upperRoman"/>
      <w:lvlText w:val="%1."/>
      <w:lvlJc w:val="left"/>
      <w:pPr>
        <w:tabs>
          <w:tab w:val="num" w:pos="0"/>
        </w:tabs>
        <w:ind w:left="720" w:hanging="360"/>
      </w:pPr>
      <w:rPr>
        <w:color w:val="2E74B5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trike w:val="0"/>
        <w:dstrike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num" w:pos="0"/>
        </w:tabs>
        <w:ind w:left="4320" w:hanging="180"/>
      </w:pPr>
      <w:rPr>
        <w:rFonts w:ascii="Calibri" w:eastAsia="Times New Roman" w:hAnsi="Calibri" w:cs="Calibri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65111D2"/>
    <w:multiLevelType w:val="multilevel"/>
    <w:tmpl w:val="AC388E9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6" w15:restartNumberingAfterBreak="0">
    <w:nsid w:val="37807197"/>
    <w:multiLevelType w:val="multilevel"/>
    <w:tmpl w:val="D8CEEA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Calibri" w:eastAsia="Calibri" w:hAnsi="Calibri" w:cs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3E23182C"/>
    <w:multiLevelType w:val="multilevel"/>
    <w:tmpl w:val="1638B8D8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8" w15:restartNumberingAfterBreak="0">
    <w:nsid w:val="43567C09"/>
    <w:multiLevelType w:val="multilevel"/>
    <w:tmpl w:val="7A62773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2"/>
      <w:numFmt w:val="upperLetter"/>
      <w:lvlText w:val="%2)"/>
      <w:lvlJc w:val="left"/>
      <w:pPr>
        <w:tabs>
          <w:tab w:val="num" w:pos="0"/>
        </w:tabs>
        <w:ind w:left="1800" w:hanging="360"/>
      </w:pPr>
      <w:rPr>
        <w:rFonts w:eastAsia="Lucida Sans Unicod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9" w15:restartNumberingAfterBreak="0">
    <w:nsid w:val="43B7760F"/>
    <w:multiLevelType w:val="multilevel"/>
    <w:tmpl w:val="F38CF51A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cs="Calibri"/>
        <w:b w:val="0"/>
        <w:bCs w:val="0"/>
        <w:sz w:val="24"/>
      </w:rPr>
    </w:lvl>
    <w:lvl w:ilvl="1">
      <w:start w:val="1"/>
      <w:numFmt w:val="ordinal"/>
      <w:lvlText w:val="1.%2"/>
      <w:lvlJc w:val="left"/>
      <w:pPr>
        <w:tabs>
          <w:tab w:val="num" w:pos="0"/>
        </w:tabs>
        <w:ind w:left="1353" w:hanging="360"/>
      </w:pPr>
      <w:rPr>
        <w:b w:val="0"/>
        <w:bCs w:val="0"/>
      </w:rPr>
    </w:lvl>
    <w:lvl w:ilvl="2">
      <w:start w:val="1"/>
      <w:numFmt w:val="upperLetter"/>
      <w:lvlText w:val="%1.%2.%3."/>
      <w:lvlJc w:val="left"/>
      <w:pPr>
        <w:tabs>
          <w:tab w:val="num" w:pos="0"/>
        </w:tabs>
        <w:ind w:left="1713" w:hanging="720"/>
      </w:pPr>
      <w:rPr>
        <w:rFonts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13" w:hanging="720"/>
      </w:pPr>
      <w:rPr>
        <w:rFonts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73" w:hanging="1080"/>
      </w:pPr>
      <w:rPr>
        <w:rFonts w:cs="Arial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73" w:hanging="1080"/>
      </w:pPr>
      <w:rPr>
        <w:rFonts w:cs="Arial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33" w:hanging="1440"/>
      </w:pPr>
      <w:rPr>
        <w:rFonts w:cs="Arial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33" w:hanging="1440"/>
      </w:pPr>
      <w:rPr>
        <w:rFonts w:cs="Arial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93" w:hanging="1800"/>
      </w:pPr>
      <w:rPr>
        <w:rFonts w:cs="Arial"/>
        <w:b w:val="0"/>
      </w:rPr>
    </w:lvl>
  </w:abstractNum>
  <w:abstractNum w:abstractNumId="30" w15:restartNumberingAfterBreak="0">
    <w:nsid w:val="43E27059"/>
    <w:multiLevelType w:val="hybridMultilevel"/>
    <w:tmpl w:val="A3625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E13152"/>
    <w:multiLevelType w:val="multilevel"/>
    <w:tmpl w:val="C48EEECA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32" w15:restartNumberingAfterBreak="0">
    <w:nsid w:val="457151F5"/>
    <w:multiLevelType w:val="multilevel"/>
    <w:tmpl w:val="DA8256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5B50041"/>
    <w:multiLevelType w:val="multilevel"/>
    <w:tmpl w:val="DEF867C6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Calibri" w:eastAsia="Calibri" w:hAnsi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34" w15:restartNumberingAfterBreak="0">
    <w:nsid w:val="4B112240"/>
    <w:multiLevelType w:val="multilevel"/>
    <w:tmpl w:val="5F3267A6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b w:val="0"/>
        <w:strike w:val="0"/>
        <w:dstrike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35" w15:restartNumberingAfterBreak="0">
    <w:nsid w:val="53BF1F1F"/>
    <w:multiLevelType w:val="multilevel"/>
    <w:tmpl w:val="344483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Calibri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5468611A"/>
    <w:multiLevelType w:val="multilevel"/>
    <w:tmpl w:val="B8505A10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37" w15:restartNumberingAfterBreak="0">
    <w:nsid w:val="5588186A"/>
    <w:multiLevelType w:val="multilevel"/>
    <w:tmpl w:val="B066EA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A2D3C2A"/>
    <w:multiLevelType w:val="multilevel"/>
    <w:tmpl w:val="A31AC62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  <w:color w:val="auto"/>
      </w:rPr>
    </w:lvl>
    <w:lvl w:ilvl="1">
      <w:start w:val="3"/>
      <w:numFmt w:val="ordinal"/>
      <w:lvlText w:val="3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2.3.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5ED72588"/>
    <w:multiLevelType w:val="multilevel"/>
    <w:tmpl w:val="2D128B1E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EEF5157"/>
    <w:multiLevelType w:val="multilevel"/>
    <w:tmpl w:val="7BB426C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eastAsia="Calibri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cs="Calibri"/>
        <w:b w:val="0"/>
        <w:bCs w:val="0"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61C21F14"/>
    <w:multiLevelType w:val="multilevel"/>
    <w:tmpl w:val="60A2C3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62702E7C"/>
    <w:multiLevelType w:val="multilevel"/>
    <w:tmpl w:val="2A60FB7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43" w15:restartNumberingAfterBreak="0">
    <w:nsid w:val="6E0A3205"/>
    <w:multiLevelType w:val="multilevel"/>
    <w:tmpl w:val="4F7013AA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FAC6315"/>
    <w:multiLevelType w:val="multilevel"/>
    <w:tmpl w:val="B9E883DC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5" w:hanging="180"/>
      </w:pPr>
    </w:lvl>
  </w:abstractNum>
  <w:abstractNum w:abstractNumId="45" w15:restartNumberingAfterBreak="0">
    <w:nsid w:val="70BC39DB"/>
    <w:multiLevelType w:val="multilevel"/>
    <w:tmpl w:val="9ED03B3A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Calibri" w:eastAsia="Calibri" w:hAnsi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46" w15:restartNumberingAfterBreak="0">
    <w:nsid w:val="79E479B7"/>
    <w:multiLevelType w:val="multilevel"/>
    <w:tmpl w:val="4D4831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Calibri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7" w15:restartNumberingAfterBreak="0">
    <w:nsid w:val="7D027904"/>
    <w:multiLevelType w:val="multilevel"/>
    <w:tmpl w:val="B856463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440" w:hanging="1800"/>
      </w:pPr>
    </w:lvl>
  </w:abstractNum>
  <w:abstractNum w:abstractNumId="48" w15:restartNumberingAfterBreak="0">
    <w:nsid w:val="7F2C02E1"/>
    <w:multiLevelType w:val="multilevel"/>
    <w:tmpl w:val="55E23E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Calibri"/>
        <w:b w:val="0"/>
        <w:bCs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Calibri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Arial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Arial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Arial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Arial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Arial"/>
        <w:b/>
      </w:rPr>
    </w:lvl>
  </w:abstractNum>
  <w:abstractNum w:abstractNumId="49" w15:restartNumberingAfterBreak="0">
    <w:nsid w:val="7F6A54BB"/>
    <w:multiLevelType w:val="multilevel"/>
    <w:tmpl w:val="AFF270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Calibri" w:hAnsi="Calibri" w:cs="Calibri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hAnsi="Arial" w:cs="Arial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hAnsi="Arial" w:cs="Arial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hAnsi="Arial" w:cs="Arial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hAnsi="Arial" w:cs="Arial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hAnsi="Arial" w:cs="Arial"/>
        <w:b/>
      </w:rPr>
    </w:lvl>
  </w:abstractNum>
  <w:num w:numId="1" w16cid:durableId="1721903246">
    <w:abstractNumId w:val="29"/>
  </w:num>
  <w:num w:numId="2" w16cid:durableId="880746113">
    <w:abstractNumId w:val="35"/>
  </w:num>
  <w:num w:numId="3" w16cid:durableId="581184235">
    <w:abstractNumId w:val="38"/>
  </w:num>
  <w:num w:numId="4" w16cid:durableId="1634210322">
    <w:abstractNumId w:val="42"/>
  </w:num>
  <w:num w:numId="5" w16cid:durableId="919680204">
    <w:abstractNumId w:val="25"/>
  </w:num>
  <w:num w:numId="6" w16cid:durableId="142818001">
    <w:abstractNumId w:val="23"/>
  </w:num>
  <w:num w:numId="7" w16cid:durableId="1025525626">
    <w:abstractNumId w:val="20"/>
  </w:num>
  <w:num w:numId="8" w16cid:durableId="1156872384">
    <w:abstractNumId w:val="21"/>
  </w:num>
  <w:num w:numId="9" w16cid:durableId="2046247624">
    <w:abstractNumId w:val="8"/>
  </w:num>
  <w:num w:numId="10" w16cid:durableId="181944727">
    <w:abstractNumId w:val="46"/>
  </w:num>
  <w:num w:numId="11" w16cid:durableId="928197230">
    <w:abstractNumId w:val="45"/>
  </w:num>
  <w:num w:numId="12" w16cid:durableId="1584756239">
    <w:abstractNumId w:val="33"/>
  </w:num>
  <w:num w:numId="13" w16cid:durableId="1286472444">
    <w:abstractNumId w:val="27"/>
  </w:num>
  <w:num w:numId="14" w16cid:durableId="2016807730">
    <w:abstractNumId w:val="10"/>
  </w:num>
  <w:num w:numId="15" w16cid:durableId="1855991509">
    <w:abstractNumId w:val="43"/>
  </w:num>
  <w:num w:numId="16" w16cid:durableId="1447232399">
    <w:abstractNumId w:val="37"/>
  </w:num>
  <w:num w:numId="17" w16cid:durableId="1004744492">
    <w:abstractNumId w:val="49"/>
  </w:num>
  <w:num w:numId="18" w16cid:durableId="373702530">
    <w:abstractNumId w:val="24"/>
  </w:num>
  <w:num w:numId="19" w16cid:durableId="1677659313">
    <w:abstractNumId w:val="26"/>
  </w:num>
  <w:num w:numId="20" w16cid:durableId="36320981">
    <w:abstractNumId w:val="11"/>
  </w:num>
  <w:num w:numId="21" w16cid:durableId="109862904">
    <w:abstractNumId w:val="22"/>
  </w:num>
  <w:num w:numId="22" w16cid:durableId="538125978">
    <w:abstractNumId w:val="7"/>
  </w:num>
  <w:num w:numId="23" w16cid:durableId="1390612532">
    <w:abstractNumId w:val="5"/>
  </w:num>
  <w:num w:numId="24" w16cid:durableId="2138639365">
    <w:abstractNumId w:val="19"/>
  </w:num>
  <w:num w:numId="25" w16cid:durableId="1224020429">
    <w:abstractNumId w:val="41"/>
  </w:num>
  <w:num w:numId="26" w16cid:durableId="994844564">
    <w:abstractNumId w:val="9"/>
  </w:num>
  <w:num w:numId="27" w16cid:durableId="1068259459">
    <w:abstractNumId w:val="32"/>
  </w:num>
  <w:num w:numId="28" w16cid:durableId="1756173379">
    <w:abstractNumId w:val="14"/>
  </w:num>
  <w:num w:numId="29" w16cid:durableId="1921715055">
    <w:abstractNumId w:val="39"/>
  </w:num>
  <w:num w:numId="30" w16cid:durableId="1204558967">
    <w:abstractNumId w:val="15"/>
  </w:num>
  <w:num w:numId="31" w16cid:durableId="1328359664">
    <w:abstractNumId w:val="28"/>
  </w:num>
  <w:num w:numId="32" w16cid:durableId="1273785251">
    <w:abstractNumId w:val="12"/>
  </w:num>
  <w:num w:numId="33" w16cid:durableId="1746486458">
    <w:abstractNumId w:val="47"/>
  </w:num>
  <w:num w:numId="34" w16cid:durableId="1788501854">
    <w:abstractNumId w:val="44"/>
  </w:num>
  <w:num w:numId="35" w16cid:durableId="271330402">
    <w:abstractNumId w:val="17"/>
  </w:num>
  <w:num w:numId="36" w16cid:durableId="330455007">
    <w:abstractNumId w:val="30"/>
  </w:num>
  <w:num w:numId="37" w16cid:durableId="269237684">
    <w:abstractNumId w:val="2"/>
  </w:num>
  <w:num w:numId="38" w16cid:durableId="1797210131">
    <w:abstractNumId w:val="3"/>
  </w:num>
  <w:num w:numId="39" w16cid:durableId="1740127934">
    <w:abstractNumId w:val="4"/>
  </w:num>
  <w:num w:numId="40" w16cid:durableId="1580288286">
    <w:abstractNumId w:val="31"/>
  </w:num>
  <w:num w:numId="41" w16cid:durableId="581840761">
    <w:abstractNumId w:val="16"/>
  </w:num>
  <w:num w:numId="42" w16cid:durableId="252907254">
    <w:abstractNumId w:val="36"/>
  </w:num>
  <w:num w:numId="43" w16cid:durableId="1532690523">
    <w:abstractNumId w:val="34"/>
  </w:num>
  <w:num w:numId="44" w16cid:durableId="1183977452">
    <w:abstractNumId w:val="40"/>
  </w:num>
  <w:num w:numId="45" w16cid:durableId="1911454639">
    <w:abstractNumId w:val="18"/>
  </w:num>
  <w:num w:numId="46" w16cid:durableId="1350794386">
    <w:abstractNumId w:val="48"/>
  </w:num>
  <w:num w:numId="47" w16cid:durableId="159079415">
    <w:abstractNumId w:val="6"/>
  </w:num>
  <w:num w:numId="48" w16cid:durableId="1952778337">
    <w:abstractNumId w:val="13"/>
  </w:num>
  <w:num w:numId="49" w16cid:durableId="840320141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C2F"/>
    <w:rsid w:val="00000844"/>
    <w:rsid w:val="00005A51"/>
    <w:rsid w:val="00016403"/>
    <w:rsid w:val="000170F9"/>
    <w:rsid w:val="000172A1"/>
    <w:rsid w:val="00017605"/>
    <w:rsid w:val="00017F95"/>
    <w:rsid w:val="0002387E"/>
    <w:rsid w:val="00023A15"/>
    <w:rsid w:val="00024947"/>
    <w:rsid w:val="0002760E"/>
    <w:rsid w:val="000279B0"/>
    <w:rsid w:val="00035DDF"/>
    <w:rsid w:val="0003603C"/>
    <w:rsid w:val="00037D07"/>
    <w:rsid w:val="000416E7"/>
    <w:rsid w:val="000437E4"/>
    <w:rsid w:val="0005071E"/>
    <w:rsid w:val="0005208B"/>
    <w:rsid w:val="00054B12"/>
    <w:rsid w:val="00056945"/>
    <w:rsid w:val="0005784E"/>
    <w:rsid w:val="00060439"/>
    <w:rsid w:val="000634FD"/>
    <w:rsid w:val="00071565"/>
    <w:rsid w:val="00074AAF"/>
    <w:rsid w:val="00075CDC"/>
    <w:rsid w:val="0008123C"/>
    <w:rsid w:val="00081B32"/>
    <w:rsid w:val="00085D68"/>
    <w:rsid w:val="00087F79"/>
    <w:rsid w:val="00090959"/>
    <w:rsid w:val="00092596"/>
    <w:rsid w:val="000947CF"/>
    <w:rsid w:val="00094DE5"/>
    <w:rsid w:val="000957F0"/>
    <w:rsid w:val="00096D1C"/>
    <w:rsid w:val="00096D22"/>
    <w:rsid w:val="000A13C7"/>
    <w:rsid w:val="000B5528"/>
    <w:rsid w:val="000C4000"/>
    <w:rsid w:val="000C7175"/>
    <w:rsid w:val="000D0386"/>
    <w:rsid w:val="000D26E1"/>
    <w:rsid w:val="000D2D14"/>
    <w:rsid w:val="000D6396"/>
    <w:rsid w:val="000E3172"/>
    <w:rsid w:val="000E5EEB"/>
    <w:rsid w:val="000E617B"/>
    <w:rsid w:val="000E6264"/>
    <w:rsid w:val="000E6E20"/>
    <w:rsid w:val="00100323"/>
    <w:rsid w:val="001047D9"/>
    <w:rsid w:val="00117612"/>
    <w:rsid w:val="0012265D"/>
    <w:rsid w:val="001233B5"/>
    <w:rsid w:val="001274EB"/>
    <w:rsid w:val="00131D6E"/>
    <w:rsid w:val="00131F2B"/>
    <w:rsid w:val="00132314"/>
    <w:rsid w:val="00136131"/>
    <w:rsid w:val="001361B0"/>
    <w:rsid w:val="00140955"/>
    <w:rsid w:val="00140E48"/>
    <w:rsid w:val="0014138A"/>
    <w:rsid w:val="001421FA"/>
    <w:rsid w:val="001462D2"/>
    <w:rsid w:val="001473E2"/>
    <w:rsid w:val="00154BA6"/>
    <w:rsid w:val="00154BC8"/>
    <w:rsid w:val="001553F2"/>
    <w:rsid w:val="001559D8"/>
    <w:rsid w:val="0016111A"/>
    <w:rsid w:val="001613FF"/>
    <w:rsid w:val="00165FBE"/>
    <w:rsid w:val="00171E05"/>
    <w:rsid w:val="00174033"/>
    <w:rsid w:val="00192FD5"/>
    <w:rsid w:val="00193043"/>
    <w:rsid w:val="0019428F"/>
    <w:rsid w:val="00194740"/>
    <w:rsid w:val="001966F4"/>
    <w:rsid w:val="0019719E"/>
    <w:rsid w:val="00197424"/>
    <w:rsid w:val="001A09BF"/>
    <w:rsid w:val="001A51DC"/>
    <w:rsid w:val="001A5FC1"/>
    <w:rsid w:val="001B036F"/>
    <w:rsid w:val="001B46ED"/>
    <w:rsid w:val="001B5778"/>
    <w:rsid w:val="001C53E3"/>
    <w:rsid w:val="001C64A4"/>
    <w:rsid w:val="001C7998"/>
    <w:rsid w:val="001E4750"/>
    <w:rsid w:val="001F5B44"/>
    <w:rsid w:val="001F60B4"/>
    <w:rsid w:val="001F75B6"/>
    <w:rsid w:val="00201768"/>
    <w:rsid w:val="00211D23"/>
    <w:rsid w:val="00214D00"/>
    <w:rsid w:val="0022133A"/>
    <w:rsid w:val="00221BD2"/>
    <w:rsid w:val="002237AE"/>
    <w:rsid w:val="002301D6"/>
    <w:rsid w:val="00231BDF"/>
    <w:rsid w:val="00232068"/>
    <w:rsid w:val="00240163"/>
    <w:rsid w:val="00241472"/>
    <w:rsid w:val="0024225F"/>
    <w:rsid w:val="0024394E"/>
    <w:rsid w:val="00245631"/>
    <w:rsid w:val="002469FD"/>
    <w:rsid w:val="002512D3"/>
    <w:rsid w:val="002524E1"/>
    <w:rsid w:val="00255F8B"/>
    <w:rsid w:val="00260E24"/>
    <w:rsid w:val="002611A1"/>
    <w:rsid w:val="00261A3E"/>
    <w:rsid w:val="00264535"/>
    <w:rsid w:val="002756F0"/>
    <w:rsid w:val="002849D9"/>
    <w:rsid w:val="00286AE5"/>
    <w:rsid w:val="00287BDC"/>
    <w:rsid w:val="00290DB9"/>
    <w:rsid w:val="002B4F6E"/>
    <w:rsid w:val="002B50D1"/>
    <w:rsid w:val="002B7095"/>
    <w:rsid w:val="002B715E"/>
    <w:rsid w:val="002B71AA"/>
    <w:rsid w:val="002D0DB0"/>
    <w:rsid w:val="002D385D"/>
    <w:rsid w:val="002D42D6"/>
    <w:rsid w:val="002E0F3C"/>
    <w:rsid w:val="002E6FD7"/>
    <w:rsid w:val="002E7BA7"/>
    <w:rsid w:val="00310B83"/>
    <w:rsid w:val="0031546C"/>
    <w:rsid w:val="00316FB4"/>
    <w:rsid w:val="0031798A"/>
    <w:rsid w:val="003219D5"/>
    <w:rsid w:val="00322214"/>
    <w:rsid w:val="00324792"/>
    <w:rsid w:val="003402C5"/>
    <w:rsid w:val="00340A19"/>
    <w:rsid w:val="003412A8"/>
    <w:rsid w:val="003432F5"/>
    <w:rsid w:val="00346C65"/>
    <w:rsid w:val="0035112D"/>
    <w:rsid w:val="003529D5"/>
    <w:rsid w:val="00353C3E"/>
    <w:rsid w:val="003578E0"/>
    <w:rsid w:val="003608FA"/>
    <w:rsid w:val="00365325"/>
    <w:rsid w:val="00366B28"/>
    <w:rsid w:val="00372036"/>
    <w:rsid w:val="00372B9A"/>
    <w:rsid w:val="0038794C"/>
    <w:rsid w:val="00390F08"/>
    <w:rsid w:val="0039654C"/>
    <w:rsid w:val="0039663B"/>
    <w:rsid w:val="00397AD6"/>
    <w:rsid w:val="003A0130"/>
    <w:rsid w:val="003A5058"/>
    <w:rsid w:val="003B0557"/>
    <w:rsid w:val="003B177F"/>
    <w:rsid w:val="003B2766"/>
    <w:rsid w:val="003B40BB"/>
    <w:rsid w:val="003C60C4"/>
    <w:rsid w:val="003D0E6B"/>
    <w:rsid w:val="003D153A"/>
    <w:rsid w:val="003D273F"/>
    <w:rsid w:val="003D497A"/>
    <w:rsid w:val="003E3395"/>
    <w:rsid w:val="003E642A"/>
    <w:rsid w:val="003E7108"/>
    <w:rsid w:val="003E7E05"/>
    <w:rsid w:val="003F160C"/>
    <w:rsid w:val="003F6EF8"/>
    <w:rsid w:val="00400701"/>
    <w:rsid w:val="00403A8A"/>
    <w:rsid w:val="00405233"/>
    <w:rsid w:val="00413256"/>
    <w:rsid w:val="00413F00"/>
    <w:rsid w:val="004164A4"/>
    <w:rsid w:val="0041739C"/>
    <w:rsid w:val="00426296"/>
    <w:rsid w:val="00426A0D"/>
    <w:rsid w:val="0043192C"/>
    <w:rsid w:val="0043569B"/>
    <w:rsid w:val="00435D6F"/>
    <w:rsid w:val="00437C19"/>
    <w:rsid w:val="00441298"/>
    <w:rsid w:val="004437ED"/>
    <w:rsid w:val="004509AC"/>
    <w:rsid w:val="00451FB1"/>
    <w:rsid w:val="004543D1"/>
    <w:rsid w:val="00461620"/>
    <w:rsid w:val="004666E8"/>
    <w:rsid w:val="00466816"/>
    <w:rsid w:val="0046772C"/>
    <w:rsid w:val="00467FAA"/>
    <w:rsid w:val="00470704"/>
    <w:rsid w:val="00470A2B"/>
    <w:rsid w:val="00485D66"/>
    <w:rsid w:val="0049244A"/>
    <w:rsid w:val="00493E99"/>
    <w:rsid w:val="004958A0"/>
    <w:rsid w:val="004976D5"/>
    <w:rsid w:val="004A655D"/>
    <w:rsid w:val="004A7EEB"/>
    <w:rsid w:val="004B2030"/>
    <w:rsid w:val="004B498F"/>
    <w:rsid w:val="004B5BA8"/>
    <w:rsid w:val="004C10C9"/>
    <w:rsid w:val="004C2FF0"/>
    <w:rsid w:val="004C3FE5"/>
    <w:rsid w:val="004C53B1"/>
    <w:rsid w:val="004C6924"/>
    <w:rsid w:val="004C6A34"/>
    <w:rsid w:val="004C7837"/>
    <w:rsid w:val="004D280B"/>
    <w:rsid w:val="004E191C"/>
    <w:rsid w:val="004E2026"/>
    <w:rsid w:val="004E6E5E"/>
    <w:rsid w:val="004E78FA"/>
    <w:rsid w:val="004E7B20"/>
    <w:rsid w:val="004F023F"/>
    <w:rsid w:val="004F549F"/>
    <w:rsid w:val="00502E27"/>
    <w:rsid w:val="00514C5B"/>
    <w:rsid w:val="00515584"/>
    <w:rsid w:val="00521016"/>
    <w:rsid w:val="00521741"/>
    <w:rsid w:val="0052407B"/>
    <w:rsid w:val="0052631B"/>
    <w:rsid w:val="005279CB"/>
    <w:rsid w:val="0053037C"/>
    <w:rsid w:val="0053251E"/>
    <w:rsid w:val="00532EFD"/>
    <w:rsid w:val="0053311F"/>
    <w:rsid w:val="00533171"/>
    <w:rsid w:val="005345A2"/>
    <w:rsid w:val="0053483C"/>
    <w:rsid w:val="005451D9"/>
    <w:rsid w:val="00554810"/>
    <w:rsid w:val="0055718F"/>
    <w:rsid w:val="005628D8"/>
    <w:rsid w:val="00566FE1"/>
    <w:rsid w:val="00572831"/>
    <w:rsid w:val="0057443C"/>
    <w:rsid w:val="00584F39"/>
    <w:rsid w:val="00585C90"/>
    <w:rsid w:val="00586B4C"/>
    <w:rsid w:val="005A07C8"/>
    <w:rsid w:val="005A0CEF"/>
    <w:rsid w:val="005A1262"/>
    <w:rsid w:val="005A1E7B"/>
    <w:rsid w:val="005A4C2F"/>
    <w:rsid w:val="005B0E79"/>
    <w:rsid w:val="005B3AC6"/>
    <w:rsid w:val="005C08C2"/>
    <w:rsid w:val="005C0FC9"/>
    <w:rsid w:val="005C25C8"/>
    <w:rsid w:val="005C2E25"/>
    <w:rsid w:val="005C77F5"/>
    <w:rsid w:val="005D1F4A"/>
    <w:rsid w:val="005D6BF1"/>
    <w:rsid w:val="005E1117"/>
    <w:rsid w:val="005E3EFB"/>
    <w:rsid w:val="005E41EA"/>
    <w:rsid w:val="005E5A24"/>
    <w:rsid w:val="005E794C"/>
    <w:rsid w:val="005F0A50"/>
    <w:rsid w:val="005F1738"/>
    <w:rsid w:val="005F4EC1"/>
    <w:rsid w:val="005F65B3"/>
    <w:rsid w:val="005F790C"/>
    <w:rsid w:val="006108E2"/>
    <w:rsid w:val="006169FE"/>
    <w:rsid w:val="00625C1A"/>
    <w:rsid w:val="00627A3F"/>
    <w:rsid w:val="00633857"/>
    <w:rsid w:val="00635F1D"/>
    <w:rsid w:val="0063650B"/>
    <w:rsid w:val="00640226"/>
    <w:rsid w:val="00653B5C"/>
    <w:rsid w:val="00654263"/>
    <w:rsid w:val="0065491F"/>
    <w:rsid w:val="00657910"/>
    <w:rsid w:val="006600DB"/>
    <w:rsid w:val="006603FA"/>
    <w:rsid w:val="00660641"/>
    <w:rsid w:val="00660DD0"/>
    <w:rsid w:val="006613CC"/>
    <w:rsid w:val="0066175D"/>
    <w:rsid w:val="00662F16"/>
    <w:rsid w:val="00672F5B"/>
    <w:rsid w:val="00674146"/>
    <w:rsid w:val="00674E54"/>
    <w:rsid w:val="00675772"/>
    <w:rsid w:val="006770BC"/>
    <w:rsid w:val="00683767"/>
    <w:rsid w:val="00683C40"/>
    <w:rsid w:val="006851E1"/>
    <w:rsid w:val="00685EDA"/>
    <w:rsid w:val="0069130D"/>
    <w:rsid w:val="00695992"/>
    <w:rsid w:val="006A3CA8"/>
    <w:rsid w:val="006A57C6"/>
    <w:rsid w:val="006B196E"/>
    <w:rsid w:val="006B3809"/>
    <w:rsid w:val="006B3BD9"/>
    <w:rsid w:val="006B4657"/>
    <w:rsid w:val="006B6F2D"/>
    <w:rsid w:val="006C2C5E"/>
    <w:rsid w:val="006C546D"/>
    <w:rsid w:val="006C555B"/>
    <w:rsid w:val="006D51AB"/>
    <w:rsid w:val="006D60BE"/>
    <w:rsid w:val="006E0419"/>
    <w:rsid w:val="006E052A"/>
    <w:rsid w:val="006E3350"/>
    <w:rsid w:val="006E539A"/>
    <w:rsid w:val="006E642F"/>
    <w:rsid w:val="006E6F03"/>
    <w:rsid w:val="006F0289"/>
    <w:rsid w:val="006F1114"/>
    <w:rsid w:val="006F197B"/>
    <w:rsid w:val="006F78F2"/>
    <w:rsid w:val="00702951"/>
    <w:rsid w:val="00712A2C"/>
    <w:rsid w:val="00712EFB"/>
    <w:rsid w:val="00715DAD"/>
    <w:rsid w:val="0072010F"/>
    <w:rsid w:val="00723EA0"/>
    <w:rsid w:val="007244E0"/>
    <w:rsid w:val="007248A9"/>
    <w:rsid w:val="00726DD9"/>
    <w:rsid w:val="00730E56"/>
    <w:rsid w:val="0073295C"/>
    <w:rsid w:val="00743621"/>
    <w:rsid w:val="00744A51"/>
    <w:rsid w:val="00744D51"/>
    <w:rsid w:val="007464F3"/>
    <w:rsid w:val="00753F11"/>
    <w:rsid w:val="00756B9E"/>
    <w:rsid w:val="0076059D"/>
    <w:rsid w:val="007630C9"/>
    <w:rsid w:val="007668B6"/>
    <w:rsid w:val="00766F0F"/>
    <w:rsid w:val="0076783B"/>
    <w:rsid w:val="00773D52"/>
    <w:rsid w:val="007769E3"/>
    <w:rsid w:val="00777314"/>
    <w:rsid w:val="00782053"/>
    <w:rsid w:val="00791298"/>
    <w:rsid w:val="007A3ACC"/>
    <w:rsid w:val="007A615C"/>
    <w:rsid w:val="007A656F"/>
    <w:rsid w:val="007B5B83"/>
    <w:rsid w:val="007B5DD8"/>
    <w:rsid w:val="007B66B4"/>
    <w:rsid w:val="007B7700"/>
    <w:rsid w:val="007C0674"/>
    <w:rsid w:val="007C2744"/>
    <w:rsid w:val="007C4213"/>
    <w:rsid w:val="007C739F"/>
    <w:rsid w:val="007C78E9"/>
    <w:rsid w:val="007D0F23"/>
    <w:rsid w:val="007D38A9"/>
    <w:rsid w:val="007E154F"/>
    <w:rsid w:val="007F2EB0"/>
    <w:rsid w:val="007F3D43"/>
    <w:rsid w:val="007F4FE5"/>
    <w:rsid w:val="00804FEA"/>
    <w:rsid w:val="00805F7A"/>
    <w:rsid w:val="00811B3B"/>
    <w:rsid w:val="00820F4F"/>
    <w:rsid w:val="00822723"/>
    <w:rsid w:val="008251F8"/>
    <w:rsid w:val="0083331B"/>
    <w:rsid w:val="00836502"/>
    <w:rsid w:val="00840B88"/>
    <w:rsid w:val="00843701"/>
    <w:rsid w:val="00844A01"/>
    <w:rsid w:val="00851AED"/>
    <w:rsid w:val="00854143"/>
    <w:rsid w:val="00855B12"/>
    <w:rsid w:val="00856820"/>
    <w:rsid w:val="008625FA"/>
    <w:rsid w:val="008631BE"/>
    <w:rsid w:val="00864420"/>
    <w:rsid w:val="00864BB3"/>
    <w:rsid w:val="008652A1"/>
    <w:rsid w:val="008662CF"/>
    <w:rsid w:val="008725E7"/>
    <w:rsid w:val="0087426B"/>
    <w:rsid w:val="0088155C"/>
    <w:rsid w:val="008828D6"/>
    <w:rsid w:val="0089150F"/>
    <w:rsid w:val="00891746"/>
    <w:rsid w:val="00892D19"/>
    <w:rsid w:val="00894764"/>
    <w:rsid w:val="008A3308"/>
    <w:rsid w:val="008A712D"/>
    <w:rsid w:val="008B0E81"/>
    <w:rsid w:val="008B2591"/>
    <w:rsid w:val="008B3CBF"/>
    <w:rsid w:val="008B5EDE"/>
    <w:rsid w:val="008C124C"/>
    <w:rsid w:val="008C2F86"/>
    <w:rsid w:val="008D1D09"/>
    <w:rsid w:val="008D3508"/>
    <w:rsid w:val="008D4346"/>
    <w:rsid w:val="008D4973"/>
    <w:rsid w:val="008D7014"/>
    <w:rsid w:val="008E5755"/>
    <w:rsid w:val="008E7F93"/>
    <w:rsid w:val="008F09F0"/>
    <w:rsid w:val="008F7A0E"/>
    <w:rsid w:val="009001FD"/>
    <w:rsid w:val="009009F8"/>
    <w:rsid w:val="0090225A"/>
    <w:rsid w:val="00906843"/>
    <w:rsid w:val="009121AC"/>
    <w:rsid w:val="0091278C"/>
    <w:rsid w:val="009143AF"/>
    <w:rsid w:val="0091553C"/>
    <w:rsid w:val="0091696E"/>
    <w:rsid w:val="00917666"/>
    <w:rsid w:val="00917CBB"/>
    <w:rsid w:val="009264BE"/>
    <w:rsid w:val="009279A8"/>
    <w:rsid w:val="0093182A"/>
    <w:rsid w:val="00931DE4"/>
    <w:rsid w:val="009330D5"/>
    <w:rsid w:val="00933ECC"/>
    <w:rsid w:val="009352D4"/>
    <w:rsid w:val="0093556C"/>
    <w:rsid w:val="0094412D"/>
    <w:rsid w:val="009472C7"/>
    <w:rsid w:val="00951FB9"/>
    <w:rsid w:val="00955305"/>
    <w:rsid w:val="0095573F"/>
    <w:rsid w:val="00955933"/>
    <w:rsid w:val="00955C34"/>
    <w:rsid w:val="00955D6C"/>
    <w:rsid w:val="009610B8"/>
    <w:rsid w:val="00981F29"/>
    <w:rsid w:val="00981FD3"/>
    <w:rsid w:val="0099234A"/>
    <w:rsid w:val="00992793"/>
    <w:rsid w:val="00992DBA"/>
    <w:rsid w:val="00993900"/>
    <w:rsid w:val="00994D63"/>
    <w:rsid w:val="00995BE0"/>
    <w:rsid w:val="0099774B"/>
    <w:rsid w:val="009A1636"/>
    <w:rsid w:val="009A20DD"/>
    <w:rsid w:val="009A23DC"/>
    <w:rsid w:val="009A3D36"/>
    <w:rsid w:val="009A4F6B"/>
    <w:rsid w:val="009A7761"/>
    <w:rsid w:val="009B3D9A"/>
    <w:rsid w:val="009B3E55"/>
    <w:rsid w:val="009B797D"/>
    <w:rsid w:val="009B7F2E"/>
    <w:rsid w:val="009C252E"/>
    <w:rsid w:val="009C3012"/>
    <w:rsid w:val="009C414E"/>
    <w:rsid w:val="009C44B7"/>
    <w:rsid w:val="009D4F46"/>
    <w:rsid w:val="009E3A44"/>
    <w:rsid w:val="009E62A1"/>
    <w:rsid w:val="009F559E"/>
    <w:rsid w:val="009F7996"/>
    <w:rsid w:val="00A028CD"/>
    <w:rsid w:val="00A0355D"/>
    <w:rsid w:val="00A04545"/>
    <w:rsid w:val="00A05063"/>
    <w:rsid w:val="00A05A11"/>
    <w:rsid w:val="00A1236B"/>
    <w:rsid w:val="00A13BF9"/>
    <w:rsid w:val="00A17B39"/>
    <w:rsid w:val="00A21AD9"/>
    <w:rsid w:val="00A228F8"/>
    <w:rsid w:val="00A2440B"/>
    <w:rsid w:val="00A327CA"/>
    <w:rsid w:val="00A4504F"/>
    <w:rsid w:val="00A5755E"/>
    <w:rsid w:val="00A62940"/>
    <w:rsid w:val="00A63185"/>
    <w:rsid w:val="00A631ED"/>
    <w:rsid w:val="00A669C5"/>
    <w:rsid w:val="00A73012"/>
    <w:rsid w:val="00A807B0"/>
    <w:rsid w:val="00A81260"/>
    <w:rsid w:val="00A84799"/>
    <w:rsid w:val="00A84E29"/>
    <w:rsid w:val="00A867E5"/>
    <w:rsid w:val="00A9089A"/>
    <w:rsid w:val="00A92F18"/>
    <w:rsid w:val="00AA0C82"/>
    <w:rsid w:val="00AA27A4"/>
    <w:rsid w:val="00AA3FE8"/>
    <w:rsid w:val="00AA4AB8"/>
    <w:rsid w:val="00AA6D1E"/>
    <w:rsid w:val="00AB2980"/>
    <w:rsid w:val="00AB7BD3"/>
    <w:rsid w:val="00AC13B3"/>
    <w:rsid w:val="00AC16D5"/>
    <w:rsid w:val="00AC24FF"/>
    <w:rsid w:val="00AC4C26"/>
    <w:rsid w:val="00AD1243"/>
    <w:rsid w:val="00AD4702"/>
    <w:rsid w:val="00AE1C26"/>
    <w:rsid w:val="00AE3171"/>
    <w:rsid w:val="00AE7636"/>
    <w:rsid w:val="00AF189D"/>
    <w:rsid w:val="00AF7CBB"/>
    <w:rsid w:val="00B028BD"/>
    <w:rsid w:val="00B02D1A"/>
    <w:rsid w:val="00B03B55"/>
    <w:rsid w:val="00B040DD"/>
    <w:rsid w:val="00B053E8"/>
    <w:rsid w:val="00B06049"/>
    <w:rsid w:val="00B066B1"/>
    <w:rsid w:val="00B07931"/>
    <w:rsid w:val="00B1340A"/>
    <w:rsid w:val="00B16682"/>
    <w:rsid w:val="00B22607"/>
    <w:rsid w:val="00B23906"/>
    <w:rsid w:val="00B30067"/>
    <w:rsid w:val="00B32168"/>
    <w:rsid w:val="00B32294"/>
    <w:rsid w:val="00B34A08"/>
    <w:rsid w:val="00B35F9E"/>
    <w:rsid w:val="00B51BF8"/>
    <w:rsid w:val="00B53A58"/>
    <w:rsid w:val="00B54AC2"/>
    <w:rsid w:val="00B56B98"/>
    <w:rsid w:val="00B603F0"/>
    <w:rsid w:val="00B65F44"/>
    <w:rsid w:val="00B674EC"/>
    <w:rsid w:val="00B74F83"/>
    <w:rsid w:val="00B96559"/>
    <w:rsid w:val="00BA2594"/>
    <w:rsid w:val="00BA39BB"/>
    <w:rsid w:val="00BA45D9"/>
    <w:rsid w:val="00BA5811"/>
    <w:rsid w:val="00BA6C44"/>
    <w:rsid w:val="00BA7410"/>
    <w:rsid w:val="00BB0227"/>
    <w:rsid w:val="00BB4579"/>
    <w:rsid w:val="00BB7ABA"/>
    <w:rsid w:val="00BC1176"/>
    <w:rsid w:val="00BC28DC"/>
    <w:rsid w:val="00BD278A"/>
    <w:rsid w:val="00BE1BBB"/>
    <w:rsid w:val="00BE744E"/>
    <w:rsid w:val="00BF27AC"/>
    <w:rsid w:val="00BF3267"/>
    <w:rsid w:val="00BF3ED4"/>
    <w:rsid w:val="00C02536"/>
    <w:rsid w:val="00C116E4"/>
    <w:rsid w:val="00C1420F"/>
    <w:rsid w:val="00C154FC"/>
    <w:rsid w:val="00C24A95"/>
    <w:rsid w:val="00C2776D"/>
    <w:rsid w:val="00C30DB6"/>
    <w:rsid w:val="00C328C2"/>
    <w:rsid w:val="00C3318D"/>
    <w:rsid w:val="00C33C18"/>
    <w:rsid w:val="00C34481"/>
    <w:rsid w:val="00C34C5E"/>
    <w:rsid w:val="00C40137"/>
    <w:rsid w:val="00C43195"/>
    <w:rsid w:val="00C43377"/>
    <w:rsid w:val="00C47A9F"/>
    <w:rsid w:val="00C63E83"/>
    <w:rsid w:val="00C662B0"/>
    <w:rsid w:val="00C66697"/>
    <w:rsid w:val="00C74FA5"/>
    <w:rsid w:val="00C86DBA"/>
    <w:rsid w:val="00C870E5"/>
    <w:rsid w:val="00C91C66"/>
    <w:rsid w:val="00CA216D"/>
    <w:rsid w:val="00CA4A91"/>
    <w:rsid w:val="00CA5102"/>
    <w:rsid w:val="00CB2875"/>
    <w:rsid w:val="00CB70F3"/>
    <w:rsid w:val="00CC675E"/>
    <w:rsid w:val="00CC7B05"/>
    <w:rsid w:val="00CD0511"/>
    <w:rsid w:val="00CD547B"/>
    <w:rsid w:val="00CE112F"/>
    <w:rsid w:val="00CF4F2A"/>
    <w:rsid w:val="00CF5B60"/>
    <w:rsid w:val="00CF6929"/>
    <w:rsid w:val="00CF6B68"/>
    <w:rsid w:val="00D03842"/>
    <w:rsid w:val="00D12674"/>
    <w:rsid w:val="00D15D55"/>
    <w:rsid w:val="00D17AFC"/>
    <w:rsid w:val="00D20773"/>
    <w:rsid w:val="00D21FFD"/>
    <w:rsid w:val="00D36D65"/>
    <w:rsid w:val="00D378BF"/>
    <w:rsid w:val="00D400CE"/>
    <w:rsid w:val="00D40141"/>
    <w:rsid w:val="00D40699"/>
    <w:rsid w:val="00D44876"/>
    <w:rsid w:val="00D644D7"/>
    <w:rsid w:val="00D65FF8"/>
    <w:rsid w:val="00D6650B"/>
    <w:rsid w:val="00D679FB"/>
    <w:rsid w:val="00D67BAA"/>
    <w:rsid w:val="00D767D3"/>
    <w:rsid w:val="00D800DF"/>
    <w:rsid w:val="00D80619"/>
    <w:rsid w:val="00D82A8C"/>
    <w:rsid w:val="00D8314A"/>
    <w:rsid w:val="00D909B1"/>
    <w:rsid w:val="00D916CB"/>
    <w:rsid w:val="00DA7097"/>
    <w:rsid w:val="00DB602F"/>
    <w:rsid w:val="00DB7414"/>
    <w:rsid w:val="00DC111C"/>
    <w:rsid w:val="00DC1587"/>
    <w:rsid w:val="00DC3219"/>
    <w:rsid w:val="00DC41D7"/>
    <w:rsid w:val="00DC7804"/>
    <w:rsid w:val="00DD1400"/>
    <w:rsid w:val="00DD19F6"/>
    <w:rsid w:val="00DD429B"/>
    <w:rsid w:val="00DD5878"/>
    <w:rsid w:val="00DE5C1C"/>
    <w:rsid w:val="00DE722E"/>
    <w:rsid w:val="00DF0A78"/>
    <w:rsid w:val="00DF2D6F"/>
    <w:rsid w:val="00DF3FDD"/>
    <w:rsid w:val="00DF7375"/>
    <w:rsid w:val="00E040DA"/>
    <w:rsid w:val="00E050FB"/>
    <w:rsid w:val="00E05419"/>
    <w:rsid w:val="00E056C4"/>
    <w:rsid w:val="00E22E35"/>
    <w:rsid w:val="00E22F9A"/>
    <w:rsid w:val="00E245F9"/>
    <w:rsid w:val="00E259C4"/>
    <w:rsid w:val="00E26646"/>
    <w:rsid w:val="00E2785E"/>
    <w:rsid w:val="00E3304B"/>
    <w:rsid w:val="00E33C79"/>
    <w:rsid w:val="00E40876"/>
    <w:rsid w:val="00E44F91"/>
    <w:rsid w:val="00E54DFF"/>
    <w:rsid w:val="00E6204F"/>
    <w:rsid w:val="00E62A71"/>
    <w:rsid w:val="00E62E73"/>
    <w:rsid w:val="00E663A0"/>
    <w:rsid w:val="00E7042F"/>
    <w:rsid w:val="00E73B33"/>
    <w:rsid w:val="00E7612E"/>
    <w:rsid w:val="00E806A1"/>
    <w:rsid w:val="00E82E5B"/>
    <w:rsid w:val="00E8345A"/>
    <w:rsid w:val="00E90F06"/>
    <w:rsid w:val="00E9117C"/>
    <w:rsid w:val="00E94329"/>
    <w:rsid w:val="00E947F0"/>
    <w:rsid w:val="00EA007F"/>
    <w:rsid w:val="00EA057A"/>
    <w:rsid w:val="00EA5465"/>
    <w:rsid w:val="00EB0AED"/>
    <w:rsid w:val="00EB5F17"/>
    <w:rsid w:val="00EB64CF"/>
    <w:rsid w:val="00EC40F5"/>
    <w:rsid w:val="00EC5825"/>
    <w:rsid w:val="00ED29B3"/>
    <w:rsid w:val="00ED4AF3"/>
    <w:rsid w:val="00ED5246"/>
    <w:rsid w:val="00EE5772"/>
    <w:rsid w:val="00EF0C13"/>
    <w:rsid w:val="00EF3F5F"/>
    <w:rsid w:val="00EF4409"/>
    <w:rsid w:val="00F06A8F"/>
    <w:rsid w:val="00F070E3"/>
    <w:rsid w:val="00F10BF5"/>
    <w:rsid w:val="00F17F6D"/>
    <w:rsid w:val="00F224FD"/>
    <w:rsid w:val="00F22974"/>
    <w:rsid w:val="00F25675"/>
    <w:rsid w:val="00F332FE"/>
    <w:rsid w:val="00F34B76"/>
    <w:rsid w:val="00F43C6A"/>
    <w:rsid w:val="00F50FF2"/>
    <w:rsid w:val="00F56990"/>
    <w:rsid w:val="00F61890"/>
    <w:rsid w:val="00F61F0A"/>
    <w:rsid w:val="00F76A45"/>
    <w:rsid w:val="00F84B0B"/>
    <w:rsid w:val="00F9151E"/>
    <w:rsid w:val="00F97CD3"/>
    <w:rsid w:val="00FA1032"/>
    <w:rsid w:val="00FA32AA"/>
    <w:rsid w:val="00FA3FBD"/>
    <w:rsid w:val="00FA4DB8"/>
    <w:rsid w:val="00FC3093"/>
    <w:rsid w:val="00FC4836"/>
    <w:rsid w:val="00FD14C9"/>
    <w:rsid w:val="00FD3796"/>
    <w:rsid w:val="00FD4B2C"/>
    <w:rsid w:val="00FD5259"/>
    <w:rsid w:val="00FD5EA3"/>
    <w:rsid w:val="00FD6783"/>
    <w:rsid w:val="00FD7E69"/>
    <w:rsid w:val="00FE1812"/>
    <w:rsid w:val="00FE384D"/>
    <w:rsid w:val="00FE5346"/>
    <w:rsid w:val="00FE75C4"/>
    <w:rsid w:val="00FF03A0"/>
    <w:rsid w:val="00FF076B"/>
    <w:rsid w:val="00FF1171"/>
    <w:rsid w:val="00FF20F6"/>
    <w:rsid w:val="00FF2F79"/>
    <w:rsid w:val="00FF42BD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B2064"/>
  <w15:docId w15:val="{387F9CA6-E7B2-4A4A-AD61-817394C33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34A0"/>
    <w:pPr>
      <w:spacing w:after="160" w:line="259" w:lineRule="auto"/>
    </w:pPr>
  </w:style>
  <w:style w:type="paragraph" w:styleId="Nagwek1">
    <w:name w:val="heading 1"/>
    <w:basedOn w:val="Normalny"/>
    <w:link w:val="Nagwek1Znak"/>
    <w:uiPriority w:val="9"/>
    <w:qFormat/>
    <w:rsid w:val="006846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3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29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07344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15367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6846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Tytuksiki">
    <w:name w:val="Book Title"/>
    <w:basedOn w:val="Domylnaczcionkaakapitu"/>
    <w:uiPriority w:val="33"/>
    <w:qFormat/>
    <w:rsid w:val="00684618"/>
    <w:rPr>
      <w:b/>
      <w:bCs/>
      <w:i/>
      <w:iCs/>
      <w:spacing w:val="5"/>
    </w:rPr>
  </w:style>
  <w:style w:type="character" w:styleId="Hipercze">
    <w:name w:val="Hyperlink"/>
    <w:basedOn w:val="Domylnaczcionkaakapitu"/>
    <w:uiPriority w:val="99"/>
    <w:unhideWhenUsed/>
    <w:rsid w:val="00AD210A"/>
    <w:rPr>
      <w:color w:val="0563C1" w:themeColor="hyperlink"/>
      <w:u w:val="single"/>
    </w:rPr>
  </w:style>
  <w:style w:type="character" w:customStyle="1" w:styleId="TekstpodstawowyZnak1">
    <w:name w:val="Tekst podstawowy Znak1"/>
    <w:basedOn w:val="Domylnaczcionkaakapitu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uiPriority w:val="99"/>
    <w:semiHidden/>
    <w:qFormat/>
    <w:rsid w:val="001C5588"/>
  </w:style>
  <w:style w:type="character" w:customStyle="1" w:styleId="Domylnaczcionkaakapitu3">
    <w:name w:val="Domyślna czcionka akapitu3"/>
    <w:qFormat/>
    <w:rsid w:val="000C14E5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E45D4B"/>
    <w:rPr>
      <w:color w:val="605E5C"/>
      <w:shd w:val="clear" w:color="auto" w:fill="E1DFDD"/>
    </w:rPr>
  </w:style>
  <w:style w:type="character" w:customStyle="1" w:styleId="WW8Num1z2">
    <w:name w:val="WW8Num1z2"/>
    <w:qFormat/>
    <w:rsid w:val="00CF57AE"/>
  </w:style>
  <w:style w:type="character" w:customStyle="1" w:styleId="Odwoaniedokomentarza3">
    <w:name w:val="Odwołanie do komentarza3"/>
    <w:qFormat/>
    <w:rsid w:val="00E434D5"/>
    <w:rPr>
      <w:sz w:val="16"/>
      <w:szCs w:val="16"/>
    </w:rPr>
  </w:style>
  <w:style w:type="character" w:customStyle="1" w:styleId="Pogrubienie1">
    <w:name w:val="Pogrubienie1"/>
    <w:qFormat/>
    <w:rsid w:val="00953F5F"/>
    <w:rPr>
      <w:b/>
      <w:bCs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07344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Domylnaczcionkaakapitu4">
    <w:name w:val="Domyślna czcionka akapitu4"/>
    <w:qFormat/>
    <w:rsid w:val="00D31FD5"/>
  </w:style>
  <w:style w:type="character" w:customStyle="1" w:styleId="TytuZnak">
    <w:name w:val="Tytuł Znak"/>
    <w:basedOn w:val="Domylnaczcionkaakapitu"/>
    <w:link w:val="Tytu"/>
    <w:uiPriority w:val="10"/>
    <w:qFormat/>
    <w:rsid w:val="00D31FD5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C3461"/>
    <w:rPr>
      <w:sz w:val="20"/>
      <w:szCs w:val="20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C3461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customStyle="1" w:styleId="WW8Num1z1">
    <w:name w:val="WW8Num1z1"/>
    <w:qFormat/>
    <w:rsid w:val="002A4359"/>
  </w:style>
  <w:style w:type="character" w:styleId="Odwoaniedokomentarza">
    <w:name w:val="annotation reference"/>
    <w:qFormat/>
    <w:rsid w:val="00213839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customStyle="1" w:styleId="TekstkomentarzaZnak">
    <w:name w:val="Tekst komentarza Znak"/>
    <w:basedOn w:val="Domylnaczcionkaakapitu"/>
    <w:uiPriority w:val="99"/>
    <w:qFormat/>
    <w:rsid w:val="00213839"/>
    <w:rPr>
      <w:sz w:val="20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customStyle="1" w:styleId="Domylnaczcionkaakapitu9">
    <w:name w:val="Domyślna czcionka akapitu9"/>
    <w:qFormat/>
    <w:rsid w:val="002C094C"/>
  </w:style>
  <w:style w:type="character" w:customStyle="1" w:styleId="Domylnaczcionkaakapitu10">
    <w:name w:val="Domyślna czcionka akapitu10"/>
    <w:qFormat/>
    <w:rsid w:val="002C094C"/>
  </w:style>
  <w:style w:type="character" w:customStyle="1" w:styleId="Odwoaniedokomentarza15">
    <w:name w:val="Odwołanie do komentarza15"/>
    <w:qFormat/>
    <w:rsid w:val="002C094C"/>
    <w:rPr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975B0D"/>
    <w:rPr>
      <w:color w:val="605E5C"/>
      <w:shd w:val="clear" w:color="auto" w:fill="E1DFDD"/>
    </w:rPr>
  </w:style>
  <w:style w:type="character" w:customStyle="1" w:styleId="changed-paragraph">
    <w:name w:val="changed-paragraph"/>
    <w:qFormat/>
    <w:rsid w:val="00181DE2"/>
  </w:style>
  <w:style w:type="character" w:customStyle="1" w:styleId="Odwoaniedokomentarza8">
    <w:name w:val="Odwołanie do komentarza8"/>
    <w:qFormat/>
    <w:rsid w:val="009D7210"/>
    <w:rPr>
      <w:sz w:val="16"/>
      <w:szCs w:val="16"/>
    </w:rPr>
  </w:style>
  <w:style w:type="character" w:customStyle="1" w:styleId="Odwoaniedokomentarza6">
    <w:name w:val="Odwołanie do komentarza6"/>
    <w:qFormat/>
    <w:rsid w:val="008A785C"/>
    <w:rPr>
      <w:sz w:val="16"/>
      <w:szCs w:val="16"/>
    </w:rPr>
  </w:style>
  <w:style w:type="character" w:styleId="Uwydatnienie">
    <w:name w:val="Emphasis"/>
    <w:basedOn w:val="Domylnaczcionkaakapitu"/>
    <w:qFormat/>
    <w:rsid w:val="00E74605"/>
    <w:rPr>
      <w:i/>
      <w:iCs/>
    </w:rPr>
  </w:style>
  <w:style w:type="character" w:customStyle="1" w:styleId="Domylnaczcionkaakapitu12">
    <w:name w:val="Domyślna czcionka akapitu12"/>
    <w:qFormat/>
    <w:rsid w:val="002F2398"/>
  </w:style>
  <w:style w:type="character" w:customStyle="1" w:styleId="Odwoaniedokomentarza5">
    <w:name w:val="Odwołanie do komentarza5"/>
    <w:qFormat/>
    <w:rsid w:val="002F2398"/>
    <w:rPr>
      <w:sz w:val="16"/>
      <w:szCs w:val="16"/>
    </w:rPr>
  </w:style>
  <w:style w:type="character" w:customStyle="1" w:styleId="Teksttreci">
    <w:name w:val="Tekst treści_"/>
    <w:basedOn w:val="Domylnaczcionkaakapitu"/>
    <w:link w:val="Teksttreci0"/>
    <w:qFormat/>
    <w:rsid w:val="006376D4"/>
    <w:rPr>
      <w:rFonts w:ascii="Trebuchet MS" w:eastAsia="Trebuchet MS" w:hAnsi="Trebuchet MS" w:cs="Trebuchet MS"/>
      <w:sz w:val="24"/>
      <w:szCs w:val="24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1536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F4303B"/>
  </w:style>
  <w:style w:type="character" w:customStyle="1" w:styleId="Odwoaniedokomentarza11">
    <w:name w:val="Odwołanie do komentarza11"/>
    <w:basedOn w:val="Domylnaczcionkaakapitu"/>
    <w:qFormat/>
    <w:rsid w:val="00317E9B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D130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UyteHipercze1">
    <w:name w:val="UżyteHiperłącze1"/>
    <w:basedOn w:val="Domylnaczcionkaakapitu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customStyle="1" w:styleId="Domylnaczcionkaakapitu1">
    <w:name w:val="Domyślna czcionka akapitu1"/>
    <w:qFormat/>
    <w:rsid w:val="00D73AC3"/>
  </w:style>
  <w:style w:type="character" w:customStyle="1" w:styleId="prawoakt">
    <w:name w:val="prawoakt"/>
    <w:qFormat/>
    <w:rsid w:val="0040700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00E2F"/>
    <w:rPr>
      <w:sz w:val="20"/>
      <w:szCs w:val="20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D00E2F"/>
    <w:rPr>
      <w:vertAlign w:val="superscript"/>
    </w:rPr>
  </w:style>
  <w:style w:type="character" w:customStyle="1" w:styleId="WW8Num1z7">
    <w:name w:val="WW8Num1z7"/>
    <w:qFormat/>
    <w:rsid w:val="005338FE"/>
  </w:style>
  <w:style w:type="character" w:styleId="Pogrubienie">
    <w:name w:val="Strong"/>
    <w:uiPriority w:val="22"/>
    <w:qFormat/>
    <w:rsid w:val="00BC4A6C"/>
    <w:rPr>
      <w:b/>
      <w:bCs/>
    </w:rPr>
  </w:style>
  <w:style w:type="character" w:customStyle="1" w:styleId="Domylnaczcionkaakapitu2">
    <w:name w:val="Domyślna czcionka akapitu2"/>
    <w:qFormat/>
    <w:rsid w:val="007321DA"/>
  </w:style>
  <w:style w:type="character" w:customStyle="1" w:styleId="Odwoaniedokomentarza1">
    <w:name w:val="Odwołanie do komentarza1"/>
    <w:qFormat/>
    <w:rsid w:val="007321DA"/>
    <w:rPr>
      <w:sz w:val="16"/>
      <w:szCs w:val="16"/>
    </w:rPr>
  </w:style>
  <w:style w:type="character" w:customStyle="1" w:styleId="Odwoaniedokomentarza2">
    <w:name w:val="Odwołanie do komentarza2"/>
    <w:qFormat/>
    <w:rsid w:val="007321DA"/>
    <w:rPr>
      <w:sz w:val="16"/>
      <w:szCs w:val="16"/>
    </w:rPr>
  </w:style>
  <w:style w:type="character" w:customStyle="1" w:styleId="Domylnaczcionkaakapitu15">
    <w:name w:val="Domyślna czcionka akapitu15"/>
    <w:qFormat/>
    <w:rsid w:val="00A05832"/>
  </w:style>
  <w:style w:type="character" w:customStyle="1" w:styleId="NagwekZnak">
    <w:name w:val="Nagłówek Znak"/>
    <w:basedOn w:val="Domylnaczcionkaakapitu"/>
    <w:link w:val="Nagwek"/>
    <w:uiPriority w:val="99"/>
    <w:qFormat/>
    <w:rsid w:val="00D86A35"/>
  </w:style>
  <w:style w:type="character" w:customStyle="1" w:styleId="StopkaZnak">
    <w:name w:val="Stopka Znak"/>
    <w:basedOn w:val="Domylnaczcionkaakapitu"/>
    <w:link w:val="Stopka"/>
    <w:uiPriority w:val="99"/>
    <w:qFormat/>
    <w:rsid w:val="00D86A35"/>
  </w:style>
  <w:style w:type="character" w:customStyle="1" w:styleId="StandardZnak">
    <w:name w:val="Standard Znak"/>
    <w:link w:val="Standard"/>
    <w:qFormat/>
    <w:locked/>
    <w:rsid w:val="005D65D5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Odwoaniedokomentarza13">
    <w:name w:val="Odwołanie do komentarza13"/>
    <w:qFormat/>
    <w:rsid w:val="00953A0D"/>
    <w:rPr>
      <w:sz w:val="16"/>
      <w:szCs w:val="1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D05881"/>
    <w:rPr>
      <w:color w:val="605E5C"/>
      <w:shd w:val="clear" w:color="auto" w:fill="E1DFDD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8A2AB2"/>
  </w:style>
  <w:style w:type="character" w:customStyle="1" w:styleId="czeindeksu">
    <w:name w:val="Łącze indeksu"/>
    <w:qFormat/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FD6DE9"/>
    <w:rPr>
      <w:rFonts w:ascii="Consolas" w:hAnsi="Consolas"/>
      <w:sz w:val="21"/>
      <w:szCs w:val="21"/>
    </w:rPr>
  </w:style>
  <w:style w:type="character" w:customStyle="1" w:styleId="Odwoaniedokomentarza4">
    <w:name w:val="Odwołanie do komentarza4"/>
    <w:qFormat/>
    <w:rsid w:val="00D55665"/>
    <w:rPr>
      <w:sz w:val="16"/>
      <w:szCs w:val="16"/>
    </w:rPr>
  </w:style>
  <w:style w:type="character" w:customStyle="1" w:styleId="Heading3NotBold">
    <w:name w:val="Heading #3 + Not Bold"/>
    <w:qFormat/>
    <w:rsid w:val="00986A6B"/>
    <w:rPr>
      <w:rFonts w:ascii="Times New Roman" w:eastAsia="Times New Roman" w:hAnsi="Times New Roman" w:cs="Times New Roman"/>
      <w:b/>
      <w:bCs/>
      <w:spacing w:val="0"/>
      <w:sz w:val="22"/>
      <w:szCs w:val="22"/>
    </w:rPr>
  </w:style>
  <w:style w:type="character" w:customStyle="1" w:styleId="Znakiprzypiswdolnych">
    <w:name w:val="Znaki przypisów dolnych"/>
    <w:qFormat/>
    <w:rsid w:val="00AA30FB"/>
  </w:style>
  <w:style w:type="character" w:customStyle="1" w:styleId="object">
    <w:name w:val="object"/>
    <w:basedOn w:val="Domylnaczcionkaakapitu"/>
    <w:qFormat/>
    <w:rsid w:val="00E74605"/>
  </w:style>
  <w:style w:type="character" w:customStyle="1" w:styleId="Znakiprzypiswkocowych">
    <w:name w:val="Znaki przypisów końcowych"/>
    <w:qFormat/>
  </w:style>
  <w:style w:type="character" w:customStyle="1" w:styleId="TekstpodstawowyZnak2">
    <w:name w:val="Tekst podstawowy Znak2"/>
    <w:basedOn w:val="Domylnaczcionkaakapitu"/>
    <w:link w:val="Textbody"/>
    <w:semiHidden/>
    <w:qFormat/>
    <w:rsid w:val="00C60081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D86A3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unhideWhenUsed/>
    <w:rsid w:val="00C60081"/>
    <w:pPr>
      <w:spacing w:after="120"/>
    </w:pPr>
  </w:style>
  <w:style w:type="paragraph" w:styleId="Lista">
    <w:name w:val="List"/>
    <w:basedOn w:val="Tekstpodstawowy1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Tekstpodstawowy1">
    <w:name w:val="Tekst podstawowy1"/>
    <w:basedOn w:val="Normalny1"/>
    <w:qFormat/>
    <w:rsid w:val="00BC33FB"/>
    <w:pPr>
      <w:spacing w:after="120" w:line="276" w:lineRule="auto"/>
    </w:pPr>
    <w:rPr>
      <w:rFonts w:ascii="Calibri" w:eastAsia="Calibri" w:hAnsi="Calibri" w:cs="Lucida 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0243E"/>
    <w:pPr>
      <w:ind w:left="720"/>
      <w:contextualSpacing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uiPriority w:val="39"/>
    <w:unhideWhenUsed/>
    <w:qFormat/>
    <w:rsid w:val="001C5588"/>
    <w:rPr>
      <w:lang w:eastAsia="pl-PL"/>
    </w:rPr>
  </w:style>
  <w:style w:type="paragraph" w:styleId="Spistreci1">
    <w:name w:val="toc 1"/>
    <w:basedOn w:val="Normalny"/>
    <w:autoRedefine/>
    <w:uiPriority w:val="39"/>
    <w:unhideWhenUsed/>
    <w:rsid w:val="005C784F"/>
    <w:pPr>
      <w:tabs>
        <w:tab w:val="left" w:pos="660"/>
        <w:tab w:val="right" w:leader="dot" w:pos="9062"/>
      </w:tabs>
      <w:spacing w:after="100" w:line="276" w:lineRule="auto"/>
    </w:pPr>
  </w:style>
  <w:style w:type="paragraph" w:customStyle="1" w:styleId="Standard">
    <w:name w:val="Standard"/>
    <w:link w:val="StandardZnak"/>
    <w:qFormat/>
    <w:rsid w:val="00DE6F7D"/>
    <w:pPr>
      <w:widowControl w:val="0"/>
      <w:textAlignment w:val="baseline"/>
    </w:pPr>
    <w:rPr>
      <w:rFonts w:ascii="Liberation Serif" w:eastAsia="SimSun, 宋体" w:hAnsi="Liberation Serif" w:cs="Liberation Serif"/>
      <w:color w:val="00000A"/>
      <w:kern w:val="2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A63179"/>
  </w:style>
  <w:style w:type="paragraph" w:styleId="NormalnyWeb">
    <w:name w:val="Normal (Web)"/>
    <w:basedOn w:val="Normalny"/>
    <w:qFormat/>
    <w:rsid w:val="00953F5F"/>
    <w:pPr>
      <w:spacing w:before="280" w:after="119" w:line="276" w:lineRule="auto"/>
    </w:pPr>
    <w:rPr>
      <w:rFonts w:ascii="Calibri" w:eastAsia="Times New Roman" w:hAnsi="Calibri" w:cs="Lucida Sans"/>
      <w:color w:val="000000"/>
      <w:lang w:eastAsia="zh-CN" w:bidi="hi-IN"/>
    </w:rPr>
  </w:style>
  <w:style w:type="paragraph" w:styleId="Tytu">
    <w:name w:val="Title"/>
    <w:basedOn w:val="Normalny"/>
    <w:link w:val="TytuZnak"/>
    <w:uiPriority w:val="10"/>
    <w:qFormat/>
    <w:rsid w:val="00D31F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Default">
    <w:name w:val="Default"/>
    <w:qFormat/>
    <w:rsid w:val="00CE5D7E"/>
    <w:pPr>
      <w:widowControl w:val="0"/>
    </w:pPr>
    <w:rPr>
      <w:rFonts w:ascii="Liberation Serif" w:eastAsia="NSimSun" w:hAnsi="Liberation Serif" w:cs="Lucida Sans"/>
      <w:color w:val="000000"/>
      <w:shd w:val="clear" w:color="auto" w:fill="FFFFFF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3461"/>
    <w:pPr>
      <w:spacing w:after="0" w:line="240" w:lineRule="auto"/>
    </w:pPr>
    <w:rPr>
      <w:sz w:val="20"/>
      <w:szCs w:val="20"/>
    </w:rPr>
  </w:style>
  <w:style w:type="paragraph" w:customStyle="1" w:styleId="Normalny1">
    <w:name w:val="Normalny1"/>
    <w:qFormat/>
    <w:rsid w:val="00783D48"/>
    <w:pPr>
      <w:textAlignment w:val="baseline"/>
    </w:pPr>
    <w:rPr>
      <w:rFonts w:ascii="Liberation Serif" w:eastAsia="Lucida Sans Unicode" w:hAnsi="Liberation Serif" w:cs="Tahoma"/>
      <w:color w:val="00000A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A435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qFormat/>
    <w:rsid w:val="00213839"/>
    <w:pPr>
      <w:spacing w:after="200" w:line="276" w:lineRule="auto"/>
    </w:pPr>
    <w:rPr>
      <w:rFonts w:eastAsia="Lucida Sans Unicode"/>
      <w:color w:val="00000A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D26507"/>
    <w:pPr>
      <w:suppressAutoHyphens w:val="0"/>
      <w:spacing w:after="160" w:line="240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WW-Tekstpodstawowy3">
    <w:name w:val="WW-Tekst podstawowy 3"/>
    <w:basedOn w:val="Normalny1"/>
    <w:qFormat/>
    <w:rsid w:val="003D7D31"/>
    <w:rPr>
      <w:rFonts w:ascii="Times New Roman" w:hAnsi="Times New Roman"/>
    </w:rPr>
  </w:style>
  <w:style w:type="paragraph" w:customStyle="1" w:styleId="Zawartotabeli">
    <w:name w:val="Zawartość tabeli"/>
    <w:basedOn w:val="Normalny"/>
    <w:qFormat/>
    <w:rsid w:val="009D7210"/>
    <w:pPr>
      <w:suppressLineNumbers/>
      <w:spacing w:after="0" w:line="240" w:lineRule="auto"/>
    </w:pPr>
    <w:rPr>
      <w:rFonts w:ascii="Liberation Serif" w:eastAsia="SimSun" w:hAnsi="Liberation Serif" w:cs="Mangal"/>
      <w:color w:val="00000A"/>
      <w:sz w:val="20"/>
      <w:szCs w:val="20"/>
      <w:lang w:eastAsia="zh-CN"/>
    </w:rPr>
  </w:style>
  <w:style w:type="paragraph" w:customStyle="1" w:styleId="western">
    <w:name w:val="western"/>
    <w:basedOn w:val="Normalny1"/>
    <w:qFormat/>
    <w:rsid w:val="008A785C"/>
    <w:pPr>
      <w:suppressAutoHyphens w:val="0"/>
      <w:spacing w:before="280" w:after="280"/>
      <w:jc w:val="both"/>
    </w:pPr>
    <w:rPr>
      <w:rFonts w:ascii="Times New Roman" w:eastAsia="Times New Roman" w:hAnsi="Times New Roman"/>
      <w:b/>
      <w:bCs/>
      <w:color w:val="000000"/>
    </w:rPr>
  </w:style>
  <w:style w:type="paragraph" w:customStyle="1" w:styleId="Teksttreci0">
    <w:name w:val="Tekst treści"/>
    <w:basedOn w:val="Normalny"/>
    <w:link w:val="Teksttreci"/>
    <w:qFormat/>
    <w:rsid w:val="006376D4"/>
    <w:pPr>
      <w:widowControl w:val="0"/>
      <w:shd w:val="clear" w:color="auto" w:fill="FFFFFF"/>
      <w:spacing w:after="120" w:line="240" w:lineRule="auto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0">
    <w:name w:val="Nagłówek1"/>
    <w:basedOn w:val="Normalny"/>
    <w:qFormat/>
    <w:rsid w:val="00217B6B"/>
    <w:pPr>
      <w:shd w:val="clear" w:color="auto" w:fill="FFFFFF"/>
      <w:spacing w:after="0" w:line="398" w:lineRule="exact"/>
      <w:ind w:right="2"/>
      <w:jc w:val="center"/>
    </w:pPr>
    <w:rPr>
      <w:rFonts w:ascii="Times New Roman" w:eastAsia="Times New Roman" w:hAnsi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ny"/>
    <w:autoRedefine/>
    <w:uiPriority w:val="39"/>
    <w:unhideWhenUsed/>
    <w:rsid w:val="00311C41"/>
    <w:pPr>
      <w:spacing w:after="100"/>
      <w:ind w:left="220"/>
    </w:pPr>
  </w:style>
  <w:style w:type="paragraph" w:customStyle="1" w:styleId="Akapitzlist1">
    <w:name w:val="Akapit z listą1"/>
    <w:basedOn w:val="Normalny"/>
    <w:qFormat/>
    <w:rsid w:val="00D73AC3"/>
    <w:pPr>
      <w:widowControl w:val="0"/>
      <w:spacing w:after="0" w:line="240" w:lineRule="auto"/>
      <w:ind w:left="720"/>
    </w:pPr>
    <w:rPr>
      <w:rFonts w:ascii="Times New Roman" w:eastAsia="Lucida Sans Unicode" w:hAnsi="Times New Roman" w:cs="Times New Roman"/>
      <w:kern w:val="2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0E2F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Standard"/>
    <w:link w:val="TekstpodstawowyZnak2"/>
    <w:qFormat/>
    <w:rsid w:val="00A05832"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rsid w:val="00D86A3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1"/>
    <w:uiPriority w:val="99"/>
    <w:qFormat/>
    <w:rsid w:val="00A6510C"/>
    <w:pPr>
      <w:spacing w:line="240" w:lineRule="auto"/>
      <w:ind w:left="284" w:hanging="284"/>
      <w:jc w:val="both"/>
    </w:pPr>
    <w:rPr>
      <w:rFonts w:eastAsia="Times New Roman"/>
      <w:kern w:val="2"/>
      <w:szCs w:val="20"/>
      <w:lang w:eastAsia="ar-SA"/>
    </w:rPr>
  </w:style>
  <w:style w:type="paragraph" w:customStyle="1" w:styleId="p1">
    <w:name w:val="p1"/>
    <w:basedOn w:val="Normalny"/>
    <w:qFormat/>
    <w:rsid w:val="00604EE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0">
    <w:name w:val="p0"/>
    <w:basedOn w:val="Normalny"/>
    <w:qFormat/>
    <w:rsid w:val="00604EE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8A2AB2"/>
    <w:pPr>
      <w:spacing w:after="120" w:line="480" w:lineRule="auto"/>
    </w:p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FD6DE9"/>
    <w:pPr>
      <w:spacing w:after="0" w:line="240" w:lineRule="auto"/>
    </w:pPr>
    <w:rPr>
      <w:rFonts w:ascii="Consolas" w:hAnsi="Consolas"/>
      <w:sz w:val="21"/>
      <w:szCs w:val="21"/>
    </w:rPr>
  </w:style>
  <w:style w:type="paragraph" w:customStyle="1" w:styleId="textbody0">
    <w:name w:val="textbody"/>
    <w:basedOn w:val="Normalny"/>
    <w:qFormat/>
    <w:rsid w:val="00E74605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0">
    <w:name w:val="standard"/>
    <w:basedOn w:val="Normalny"/>
    <w:qFormat/>
    <w:rsid w:val="00E74605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qFormat/>
    <w:pPr>
      <w:tabs>
        <w:tab w:val="left" w:pos="1136"/>
        <w:tab w:val="left" w:pos="1560"/>
        <w:tab w:val="left" w:pos="2268"/>
        <w:tab w:val="left" w:pos="2976"/>
        <w:tab w:val="left" w:pos="3684"/>
        <w:tab w:val="left" w:pos="4392"/>
        <w:tab w:val="left" w:pos="5100"/>
        <w:tab w:val="left" w:pos="5808"/>
        <w:tab w:val="left" w:pos="6516"/>
        <w:tab w:val="left" w:pos="7224"/>
        <w:tab w:val="left" w:pos="7932"/>
        <w:tab w:val="left" w:pos="8640"/>
        <w:tab w:val="left" w:pos="9348"/>
        <w:tab w:val="left" w:pos="10056"/>
      </w:tabs>
      <w:suppressAutoHyphens w:val="0"/>
      <w:spacing w:before="57" w:after="57" w:line="360" w:lineRule="auto"/>
      <w:ind w:left="284" w:hanging="284"/>
      <w:jc w:val="both"/>
    </w:pPr>
  </w:style>
  <w:style w:type="numbering" w:customStyle="1" w:styleId="Styl1">
    <w:name w:val="Styl1"/>
    <w:uiPriority w:val="99"/>
    <w:qFormat/>
    <w:rsid w:val="00933C16"/>
  </w:style>
  <w:style w:type="numbering" w:customStyle="1" w:styleId="Styl2">
    <w:name w:val="Styl2"/>
    <w:uiPriority w:val="99"/>
    <w:qFormat/>
    <w:rsid w:val="0039522A"/>
  </w:style>
  <w:style w:type="numbering" w:customStyle="1" w:styleId="WW8Num9">
    <w:name w:val="WW8Num9"/>
    <w:qFormat/>
    <w:rsid w:val="00703AA3"/>
  </w:style>
  <w:style w:type="numbering" w:customStyle="1" w:styleId="WW8Num13">
    <w:name w:val="WW8Num13"/>
    <w:qFormat/>
    <w:rsid w:val="006F2753"/>
  </w:style>
  <w:style w:type="numbering" w:customStyle="1" w:styleId="WW8Num3">
    <w:name w:val="WW8Num3"/>
    <w:qFormat/>
    <w:rsid w:val="00132899"/>
  </w:style>
  <w:style w:type="numbering" w:customStyle="1" w:styleId="WW8Num4">
    <w:name w:val="WW8Num4"/>
    <w:qFormat/>
    <w:rsid w:val="00132899"/>
  </w:style>
  <w:style w:type="numbering" w:customStyle="1" w:styleId="WW8Num20">
    <w:name w:val="WW8Num20"/>
    <w:qFormat/>
    <w:rsid w:val="00FD6DE9"/>
  </w:style>
  <w:style w:type="numbering" w:customStyle="1" w:styleId="WW8Num44">
    <w:name w:val="WW8Num44"/>
    <w:qFormat/>
    <w:rsid w:val="00187D03"/>
  </w:style>
  <w:style w:type="numbering" w:customStyle="1" w:styleId="WW8Num10">
    <w:name w:val="WW8Num10"/>
    <w:qFormat/>
    <w:rsid w:val="00756E3B"/>
  </w:style>
  <w:style w:type="table" w:styleId="Tabela-Siatka">
    <w:name w:val="Table Grid"/>
    <w:basedOn w:val="Standardowy"/>
    <w:uiPriority w:val="39"/>
    <w:rsid w:val="00691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6">
    <w:name w:val="Domyślna czcionka akapitu6"/>
    <w:rsid w:val="00625C1A"/>
  </w:style>
  <w:style w:type="paragraph" w:customStyle="1" w:styleId="NormalnyWeb1">
    <w:name w:val="Normalny (Web)1"/>
    <w:basedOn w:val="Normalny"/>
    <w:rsid w:val="004E2026"/>
    <w:pPr>
      <w:spacing w:before="280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1">
    <w:name w:val="Tabela - Siatka11"/>
    <w:basedOn w:val="Standardowy"/>
    <w:uiPriority w:val="39"/>
    <w:rsid w:val="0041739C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qFormat/>
    <w:rsid w:val="00773D52"/>
    <w:pPr>
      <w:spacing w:before="60" w:after="60" w:line="247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  <w14:ligatures w14:val="standardContextual"/>
    </w:rPr>
  </w:style>
  <w:style w:type="paragraph" w:customStyle="1" w:styleId="Tekstpodstawowy32">
    <w:name w:val="Tekst podstawowy 32"/>
    <w:basedOn w:val="Normalny"/>
    <w:qFormat/>
    <w:rsid w:val="00773D52"/>
    <w:pPr>
      <w:spacing w:after="0" w:line="120" w:lineRule="atLeast"/>
      <w:jc w:val="both"/>
    </w:pPr>
    <w:rPr>
      <w:rFonts w:ascii="Arial Narrow" w:eastAsia="Times New Roman" w:hAnsi="Arial Narrow" w:cs="Times New Roman"/>
      <w:lang w:eastAsia="ar-SA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4876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297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BF8B3-F679-4590-AC89-721F08F2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1095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Janiszewska</dc:creator>
  <dc:description/>
  <cp:lastModifiedBy>Daniel Nawrat</cp:lastModifiedBy>
  <cp:revision>4</cp:revision>
  <cp:lastPrinted>2024-12-04T13:32:00Z</cp:lastPrinted>
  <dcterms:created xsi:type="dcterms:W3CDTF">2026-05-07T10:12:00Z</dcterms:created>
  <dcterms:modified xsi:type="dcterms:W3CDTF">2026-05-07T16:25:00Z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